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4A9D0" w14:textId="77777777" w:rsidR="00E352ED" w:rsidRPr="00BC4209" w:rsidRDefault="00E352ED" w:rsidP="00E352ED">
      <w:pPr>
        <w:jc w:val="right"/>
        <w:rPr>
          <w:rFonts w:ascii="Arial" w:hAnsi="Arial" w:cs="Arial"/>
          <w:b/>
          <w:sz w:val="20"/>
          <w:szCs w:val="20"/>
        </w:rPr>
      </w:pPr>
      <w:r w:rsidRPr="00BC4209">
        <w:rPr>
          <w:rFonts w:ascii="Arial" w:hAnsi="Arial" w:cs="Arial"/>
          <w:b/>
          <w:sz w:val="20"/>
          <w:szCs w:val="20"/>
        </w:rPr>
        <w:t>Załącz</w:t>
      </w:r>
      <w:r w:rsidR="009A201A">
        <w:rPr>
          <w:rFonts w:ascii="Arial" w:hAnsi="Arial" w:cs="Arial"/>
          <w:b/>
          <w:sz w:val="20"/>
          <w:szCs w:val="20"/>
        </w:rPr>
        <w:t>nik nr 3</w:t>
      </w:r>
      <w:r w:rsidR="00F61C37">
        <w:rPr>
          <w:rFonts w:ascii="Arial" w:hAnsi="Arial" w:cs="Arial"/>
          <w:b/>
          <w:sz w:val="20"/>
          <w:szCs w:val="20"/>
        </w:rPr>
        <w:t>a</w:t>
      </w:r>
      <w:r w:rsidRPr="00BC4209">
        <w:rPr>
          <w:rFonts w:ascii="Arial" w:hAnsi="Arial" w:cs="Arial"/>
          <w:b/>
          <w:sz w:val="20"/>
          <w:szCs w:val="20"/>
        </w:rPr>
        <w:t xml:space="preserve"> do SWZ</w:t>
      </w:r>
    </w:p>
    <w:p w14:paraId="0C5349F6" w14:textId="77777777" w:rsidR="00E352ED" w:rsidRPr="000B43E6" w:rsidRDefault="00E352ED" w:rsidP="00E352ED">
      <w:pPr>
        <w:rPr>
          <w:rFonts w:ascii="Arial" w:hAnsi="Arial" w:cs="Arial"/>
          <w:sz w:val="20"/>
          <w:szCs w:val="20"/>
        </w:rPr>
      </w:pPr>
    </w:p>
    <w:p w14:paraId="72491B16" w14:textId="77777777" w:rsidR="00E352ED" w:rsidRPr="000B43E6" w:rsidRDefault="00E352ED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b/>
          <w:bCs/>
          <w:color w:val="000000"/>
          <w:sz w:val="20"/>
          <w:szCs w:val="20"/>
        </w:rPr>
        <w:t xml:space="preserve">Wykonawca: </w:t>
      </w:r>
    </w:p>
    <w:p w14:paraId="79A10816" w14:textId="77777777" w:rsidR="00E352ED" w:rsidRPr="000B43E6" w:rsidRDefault="00E352ED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31C01FD1" w14:textId="77777777" w:rsidR="00E352ED" w:rsidRPr="000B43E6" w:rsidRDefault="00E352ED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32915717" w14:textId="77777777" w:rsidR="00E352ED" w:rsidRPr="000B43E6" w:rsidRDefault="00E352ED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(pełna nazwa/firma, adres, </w:t>
      </w:r>
    </w:p>
    <w:p w14:paraId="0CC6CFBF" w14:textId="77777777" w:rsidR="00E352ED" w:rsidRPr="000B43E6" w:rsidRDefault="00E352ED" w:rsidP="00E352ED">
      <w:pPr>
        <w:rPr>
          <w:rFonts w:ascii="Arial" w:hAnsi="Arial" w:cs="Arial"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w zależności od podmiotu: NIP/PESEL, KRS/CEiDG) </w:t>
      </w:r>
    </w:p>
    <w:p w14:paraId="421C8351" w14:textId="77777777" w:rsidR="005F7D4A" w:rsidRDefault="005F7D4A" w:rsidP="005F7D4A">
      <w:pPr>
        <w:spacing w:after="120" w:line="36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en-US"/>
        </w:rPr>
      </w:pPr>
    </w:p>
    <w:p w14:paraId="5AE6855A" w14:textId="77777777" w:rsidR="005F7D4A" w:rsidRPr="005F7D4A" w:rsidRDefault="005F7D4A" w:rsidP="005F7D4A">
      <w:pPr>
        <w:spacing w:after="120" w:line="36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en-US"/>
        </w:rPr>
      </w:pPr>
      <w:r w:rsidRPr="005F7D4A">
        <w:rPr>
          <w:rFonts w:ascii="Arial" w:eastAsia="Calibri" w:hAnsi="Arial" w:cs="Arial"/>
          <w:b/>
          <w:sz w:val="28"/>
          <w:szCs w:val="28"/>
          <w:u w:val="single"/>
          <w:lang w:eastAsia="en-US"/>
        </w:rPr>
        <w:t xml:space="preserve">Oświadczenie wykonawcy </w:t>
      </w:r>
    </w:p>
    <w:p w14:paraId="5896C01C" w14:textId="77777777" w:rsidR="005F7D4A" w:rsidRPr="005F7D4A" w:rsidRDefault="005F7D4A" w:rsidP="005F7D4A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b/>
          <w:sz w:val="20"/>
          <w:szCs w:val="20"/>
          <w:lang w:eastAsia="en-US"/>
        </w:rPr>
        <w:t xml:space="preserve">składane na podstawie art. 125 ust. 1 ustawy z dnia 11 września 2019 r. </w:t>
      </w:r>
    </w:p>
    <w:p w14:paraId="2A54DA06" w14:textId="77777777" w:rsidR="005F7D4A" w:rsidRPr="005F7D4A" w:rsidRDefault="005F7D4A" w:rsidP="005F7D4A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b/>
          <w:sz w:val="20"/>
          <w:szCs w:val="20"/>
          <w:lang w:eastAsia="en-US"/>
        </w:rPr>
        <w:t xml:space="preserve"> Prawo zamówień publicznych (dalej jako: ustawa Pzp)</w:t>
      </w:r>
    </w:p>
    <w:p w14:paraId="143CE895" w14:textId="77777777" w:rsidR="005F7D4A" w:rsidRPr="005F7D4A" w:rsidRDefault="005F7D4A" w:rsidP="005F7D4A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b/>
          <w:sz w:val="20"/>
          <w:szCs w:val="20"/>
          <w:lang w:eastAsia="en-US"/>
        </w:rPr>
        <w:t>oraz na podstawie art. 7 ust. 1 ustawy z dnia 13 kwietnia 2022 r.</w:t>
      </w:r>
    </w:p>
    <w:p w14:paraId="7FB34BC8" w14:textId="77777777" w:rsidR="005F7D4A" w:rsidRPr="005F7D4A" w:rsidRDefault="005F7D4A" w:rsidP="005F7D4A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6F2594" w14:textId="5059D928" w:rsidR="005F7D4A" w:rsidRPr="006B002D" w:rsidRDefault="005F7D4A" w:rsidP="006B002D">
      <w:pPr>
        <w:spacing w:after="160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>Na potrzeby postępowania o udzielenie zamówienia publicznego pn.</w:t>
      </w:r>
      <w:r w:rsidRPr="005F7D4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="006B002D" w:rsidRPr="006B002D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Dostawa wyposażenia</w:t>
      </w:r>
      <w:r w:rsidR="0040476F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do budynku żłobka </w:t>
      </w:r>
      <w:r w:rsidR="006B002D" w:rsidRPr="006B002D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w ramach projektu pn.</w:t>
      </w:r>
      <w:r w:rsidR="006B002D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="006B002D" w:rsidRPr="006B002D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„</w:t>
      </w:r>
      <w:r w:rsidR="00275518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Utworzenie Gminnego Żłobka „ Akademia Wojtka Niedźwiadka w Gawłuszowicach</w:t>
      </w:r>
      <w:r w:rsidR="00514DF1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, Gawłuszowice 6A,39-307Gawłuszowice </w:t>
      </w:r>
      <w:r w:rsidR="00786319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”</w:t>
      </w:r>
      <w:r w:rsidR="00275518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>oświadczam, co następuje:</w:t>
      </w:r>
    </w:p>
    <w:p w14:paraId="6F016439" w14:textId="77777777" w:rsidR="005F7D4A" w:rsidRPr="005F7D4A" w:rsidRDefault="005F7D4A" w:rsidP="005F7D4A">
      <w:pPr>
        <w:spacing w:after="160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6EC729" w14:textId="77777777" w:rsidR="005F7D4A" w:rsidRPr="005F7D4A" w:rsidRDefault="005F7D4A" w:rsidP="00E25B39">
      <w:pPr>
        <w:numPr>
          <w:ilvl w:val="0"/>
          <w:numId w:val="12"/>
        </w:numPr>
        <w:spacing w:before="120" w:after="160" w:line="360" w:lineRule="auto"/>
        <w:contextualSpacing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5F7D4A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DOTYCZĄCE PRZESŁANEK WYKLUCZENIA Z POSTĘPOWANIA</w:t>
      </w:r>
    </w:p>
    <w:p w14:paraId="6BDB2B76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1F3737" w14:textId="77777777" w:rsidR="005F7D4A" w:rsidRPr="005F7D4A" w:rsidRDefault="005F7D4A" w:rsidP="00E25B39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Oświadczam, że nie podlegam wykluczeniu z postępowania na podstawie </w:t>
      </w:r>
      <w:r w:rsidRPr="005F7D4A">
        <w:rPr>
          <w:rFonts w:ascii="Arial" w:eastAsia="Calibri" w:hAnsi="Arial" w:cs="Arial"/>
          <w:sz w:val="20"/>
          <w:szCs w:val="20"/>
          <w:lang w:eastAsia="en-US"/>
        </w:rPr>
        <w:br/>
        <w:t>art. 108 ust. 1 ustawy Pzp.</w:t>
      </w:r>
    </w:p>
    <w:p w14:paraId="129621CF" w14:textId="77777777" w:rsidR="005F7D4A" w:rsidRPr="005F7D4A" w:rsidRDefault="005F7D4A" w:rsidP="00E25B39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Oświadczam, że nie podlegam wykluczeniu z postępowania na podstawie </w:t>
      </w:r>
      <w:r w:rsidRPr="005F7D4A">
        <w:rPr>
          <w:rFonts w:ascii="Arial" w:eastAsia="Calibri" w:hAnsi="Arial" w:cs="Arial"/>
          <w:sz w:val="20"/>
          <w:szCs w:val="20"/>
          <w:lang w:eastAsia="en-US"/>
        </w:rPr>
        <w:br/>
        <w:t>art. 109 ust. 1 pkt 4 ustawy Pzp.</w:t>
      </w:r>
    </w:p>
    <w:p w14:paraId="249BBA19" w14:textId="77777777" w:rsidR="005F7D4A" w:rsidRPr="005F7D4A" w:rsidRDefault="005F7D4A" w:rsidP="00E25B39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Oświadczam, że zachodzą w stosunku do mnie podstawy wykluczenia z postępowania na podstawie art. …………. ustawy Pzp </w:t>
      </w:r>
      <w:r w:rsidRPr="005F7D4A">
        <w:rPr>
          <w:rFonts w:ascii="Arial" w:eastAsia="Calibri" w:hAnsi="Arial" w:cs="Arial"/>
          <w:i/>
          <w:sz w:val="16"/>
          <w:szCs w:val="16"/>
          <w:lang w:eastAsia="en-US"/>
        </w:rPr>
        <w:t>(podać mającą zastosowanie podstawę wykluczenia spośród wymienionych w art. 108 ust. 1 pkt 1, 2, 5, art. 109 ust. 1 pkt 4  ustawy Pzp)</w:t>
      </w:r>
      <w:r w:rsidRPr="005F7D4A">
        <w:rPr>
          <w:rFonts w:ascii="Arial" w:eastAsia="Calibri" w:hAnsi="Arial" w:cs="Arial"/>
          <w:i/>
          <w:sz w:val="20"/>
          <w:szCs w:val="20"/>
          <w:lang w:eastAsia="en-US"/>
        </w:rPr>
        <w:t>.</w:t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 Jednocześnie oświadczam, że w związku z ww. okolicznością, na podstawie art. 110 ust 2 ustawy Pzp podjąłem następujące środki naprawcze: 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..……………………………………………………………………………………………………………..………………………</w:t>
      </w:r>
    </w:p>
    <w:p w14:paraId="053F17E5" w14:textId="77777777" w:rsidR="005F7D4A" w:rsidRPr="005F7D4A" w:rsidRDefault="005F7D4A" w:rsidP="00E25B39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>Oświadczam, że nie podlegam wykluczeniu z postępowania o udzielenie zamówienia na podstawie art. 7 ust. 1 ustawy z dnia 13 kwietnia 2022 r. o szczególnych rozwiązaniach w zakresie przeciwdziałania wspieraniu agresji na Ukrainę oraz służących ochronie bezpieczeństwa narodowego (Dz. U. z 2022 r. poz. 835; zwana dalej ustawą).</w:t>
      </w:r>
    </w:p>
    <w:p w14:paraId="60845241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i/>
          <w:color w:val="FF0000"/>
          <w:sz w:val="20"/>
          <w:szCs w:val="20"/>
          <w:lang w:eastAsia="en-US"/>
        </w:rPr>
      </w:pPr>
    </w:p>
    <w:p w14:paraId="4F546BF1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i/>
          <w:color w:val="FF0000"/>
          <w:sz w:val="20"/>
          <w:szCs w:val="20"/>
          <w:lang w:eastAsia="en-US"/>
        </w:rPr>
      </w:pPr>
    </w:p>
    <w:p w14:paraId="74BDDEB4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i/>
          <w:color w:val="FF0000"/>
          <w:sz w:val="20"/>
          <w:szCs w:val="20"/>
          <w:lang w:eastAsia="en-US"/>
        </w:rPr>
      </w:pPr>
    </w:p>
    <w:p w14:paraId="33159DA5" w14:textId="77777777" w:rsidR="005F7D4A" w:rsidRPr="005F7D4A" w:rsidRDefault="005F7D4A" w:rsidP="00E25B39">
      <w:pPr>
        <w:numPr>
          <w:ilvl w:val="0"/>
          <w:numId w:val="12"/>
        </w:numPr>
        <w:spacing w:before="120" w:after="160" w:line="360" w:lineRule="auto"/>
        <w:contextualSpacing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5F7D4A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DOTYCZĄCE SPEŁNIANIA WARUNKÓW UDZIAŁU W POSTĘPOWANIU </w:t>
      </w:r>
      <w:r w:rsidRPr="005F7D4A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br/>
      </w:r>
    </w:p>
    <w:p w14:paraId="5F4D9F54" w14:textId="77777777" w:rsidR="005F7D4A" w:rsidRPr="005F7D4A" w:rsidRDefault="005F7D4A" w:rsidP="00E25B39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>Oświadczam, że spełniam warunki udziału w postępowaniu określone przez zamawiającego w </w:t>
      </w:r>
      <w:r w:rsidRPr="005F7D4A">
        <w:rPr>
          <w:rFonts w:ascii="Arial" w:eastAsia="Calibri" w:hAnsi="Arial" w:cs="Arial"/>
          <w:b/>
          <w:sz w:val="20"/>
          <w:szCs w:val="20"/>
          <w:lang w:eastAsia="en-US"/>
        </w:rPr>
        <w:t>Dziale VIII ust. 2 Specyfikacji Warunków Zamówienia.</w:t>
      </w:r>
    </w:p>
    <w:p w14:paraId="3FE631EE" w14:textId="77777777" w:rsidR="005F7D4A" w:rsidRPr="005F7D4A" w:rsidRDefault="005F7D4A" w:rsidP="005F7D4A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D165E2F" w14:textId="77777777" w:rsidR="005F7D4A" w:rsidRPr="005F7D4A" w:rsidRDefault="005F7D4A" w:rsidP="005F7D4A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E283266" w14:textId="77777777" w:rsidR="005F7D4A" w:rsidRPr="005F7D4A" w:rsidRDefault="005F7D4A" w:rsidP="005F7D4A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72260AD" w14:textId="77777777" w:rsidR="005F7D4A" w:rsidRPr="005F7D4A" w:rsidRDefault="005F7D4A" w:rsidP="00E25B39">
      <w:pPr>
        <w:numPr>
          <w:ilvl w:val="0"/>
          <w:numId w:val="12"/>
        </w:numPr>
        <w:shd w:val="clear" w:color="auto" w:fill="BFBFBF"/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INFORMACJA W ZWIĄZKU Z POLEGANIEM NA ZASOBACH INNYCH PODMIOTÓW</w:t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</w:p>
    <w:p w14:paraId="0CE39CBA" w14:textId="77777777" w:rsidR="005F7D4A" w:rsidRPr="005F7D4A" w:rsidRDefault="005F7D4A" w:rsidP="005F7D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>Oświadczam, że w celu wykazania spełniania warunków udziału w postępowaniu, określonych przez zamawiającego w</w:t>
      </w:r>
      <w:r w:rsidRPr="005F7D4A">
        <w:rPr>
          <w:rFonts w:ascii="Arial" w:eastAsia="Calibri" w:hAnsi="Arial" w:cs="Arial"/>
          <w:b/>
          <w:sz w:val="20"/>
          <w:szCs w:val="20"/>
          <w:lang w:eastAsia="en-US"/>
        </w:rPr>
        <w:t xml:space="preserve"> Dziale VIII ust. 2 Specyfikacji Warunków Zamówienia, </w:t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polegam na zasobach następującego/ych podmiotu/ów: </w:t>
      </w:r>
    </w:p>
    <w:p w14:paraId="130030D0" w14:textId="77777777" w:rsidR="005F7D4A" w:rsidRPr="005F7D4A" w:rsidRDefault="005F7D4A" w:rsidP="005F7D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5D599B" w14:textId="77777777" w:rsidR="005F7D4A" w:rsidRPr="005F7D4A" w:rsidRDefault="005F7D4A" w:rsidP="005F7D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…………………………………………………………………….…………………………………………. </w:t>
      </w:r>
    </w:p>
    <w:p w14:paraId="5D435211" w14:textId="77777777" w:rsidR="005F7D4A" w:rsidRPr="005F7D4A" w:rsidRDefault="005F7D4A" w:rsidP="005F7D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>w następującym zakresie: ………………………………………………………………………………………………………………………</w:t>
      </w:r>
    </w:p>
    <w:p w14:paraId="7AB0504E" w14:textId="77777777" w:rsidR="005F7D4A" w:rsidRPr="005F7D4A" w:rsidRDefault="005F7D4A" w:rsidP="005F7D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905C362" w14:textId="77777777" w:rsidR="005F7D4A" w:rsidRPr="005F7D4A" w:rsidRDefault="005F7D4A" w:rsidP="005F7D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…………………………………………………………………………………………………………… </w:t>
      </w:r>
    </w:p>
    <w:p w14:paraId="4D257AF7" w14:textId="77777777" w:rsidR="005F7D4A" w:rsidRPr="005F7D4A" w:rsidRDefault="005F7D4A" w:rsidP="005F7D4A">
      <w:pPr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F7D4A">
        <w:rPr>
          <w:rFonts w:ascii="Arial" w:eastAsia="Calibri" w:hAnsi="Arial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31EB32F1" w14:textId="77777777" w:rsidR="005F7D4A" w:rsidRPr="005F7D4A" w:rsidRDefault="005F7D4A" w:rsidP="005F7D4A">
      <w:pPr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70E1FE5" w14:textId="77777777" w:rsidR="005F7D4A" w:rsidRPr="005F7D4A" w:rsidRDefault="005F7D4A" w:rsidP="005F7D4A">
      <w:pPr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5F7D4A">
        <w:rPr>
          <w:rFonts w:ascii="Arial" w:eastAsia="Calibri" w:hAnsi="Arial" w:cs="Arial"/>
          <w:i/>
          <w:sz w:val="20"/>
          <w:szCs w:val="20"/>
          <w:lang w:eastAsia="en-US"/>
        </w:rPr>
        <w:t xml:space="preserve">* </w:t>
      </w:r>
      <w:r w:rsidRPr="005F7D4A">
        <w:rPr>
          <w:rFonts w:ascii="Arial" w:eastAsia="Calibri" w:hAnsi="Arial" w:cs="Arial"/>
          <w:i/>
          <w:sz w:val="18"/>
          <w:szCs w:val="18"/>
          <w:lang w:eastAsia="en-US"/>
        </w:rPr>
        <w:t xml:space="preserve">Wykonawca, w przypadku polegania na zasobach innych podmiotów, </w:t>
      </w:r>
      <w:r w:rsidRPr="005F7D4A">
        <w:rPr>
          <w:rFonts w:ascii="Arial" w:eastAsia="Calibri" w:hAnsi="Arial" w:cs="Arial"/>
          <w:b/>
          <w:i/>
          <w:sz w:val="18"/>
          <w:szCs w:val="18"/>
          <w:lang w:eastAsia="en-US"/>
        </w:rPr>
        <w:t>składa wraz z ofertą</w:t>
      </w:r>
      <w:r w:rsidRPr="005F7D4A">
        <w:rPr>
          <w:rFonts w:ascii="Arial" w:eastAsia="Calibri" w:hAnsi="Arial" w:cs="Arial"/>
          <w:i/>
          <w:sz w:val="18"/>
          <w:szCs w:val="18"/>
          <w:lang w:eastAsia="en-US"/>
        </w:rPr>
        <w:t xml:space="preserve"> </w:t>
      </w:r>
      <w:r w:rsidRPr="005F7D4A">
        <w:rPr>
          <w:rFonts w:ascii="Arial" w:eastAsia="Calibri" w:hAnsi="Arial" w:cs="Arial"/>
          <w:b/>
          <w:i/>
          <w:sz w:val="18"/>
          <w:szCs w:val="18"/>
          <w:lang w:eastAsia="en-US"/>
        </w:rPr>
        <w:t>zobowiązanie podmiotu</w:t>
      </w:r>
      <w:r w:rsidRPr="005F7D4A">
        <w:rPr>
          <w:rFonts w:ascii="Arial" w:eastAsia="Calibri" w:hAnsi="Arial" w:cs="Arial"/>
          <w:i/>
          <w:sz w:val="18"/>
          <w:szCs w:val="18"/>
          <w:lang w:eastAsia="en-US"/>
        </w:rPr>
        <w:t xml:space="preserve"> udostepniającego zasoby oraz przedstawia oświadczenie podmiotu udostępniającego zasoby, potwierdzające brak podstaw wykluczenia tego podmiotu oraz odpowiednio spełnianie warunków udziału w postępowaniu w zakresie, w jakim wykonawca powołuje się na jego zasoby</w:t>
      </w:r>
    </w:p>
    <w:p w14:paraId="63EA4D96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EAF5294" w14:textId="77777777" w:rsidR="005F7D4A" w:rsidRPr="005F7D4A" w:rsidRDefault="005F7D4A" w:rsidP="00E25B39">
      <w:pPr>
        <w:numPr>
          <w:ilvl w:val="0"/>
          <w:numId w:val="12"/>
        </w:numPr>
        <w:shd w:val="clear" w:color="auto" w:fill="BFBFBF"/>
        <w:spacing w:after="160" w:line="360" w:lineRule="auto"/>
        <w:contextualSpacing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b/>
          <w:sz w:val="20"/>
          <w:szCs w:val="20"/>
          <w:lang w:eastAsia="en-US"/>
        </w:rPr>
        <w:t>OŚWIADCZENIE DOTYCZĄCE PODANYCH INFORMACJI:</w:t>
      </w:r>
    </w:p>
    <w:p w14:paraId="16FFBE80" w14:textId="77777777" w:rsidR="005F7D4A" w:rsidRPr="005F7D4A" w:rsidRDefault="005F7D4A" w:rsidP="005F7D4A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3BF9F5" w14:textId="77777777" w:rsidR="005F7D4A" w:rsidRPr="005F7D4A" w:rsidRDefault="005F7D4A" w:rsidP="005F7D4A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5F7D4A">
        <w:rPr>
          <w:rFonts w:ascii="Arial" w:eastAsia="Calibri" w:hAnsi="Arial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3F11474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2AA8812" w14:textId="77777777" w:rsidR="005F7D4A" w:rsidRDefault="005F7D4A" w:rsidP="005F7D4A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3303E3" w14:textId="77777777" w:rsidR="0043138A" w:rsidRPr="0043138A" w:rsidRDefault="0043138A" w:rsidP="0043138A">
      <w:pPr>
        <w:jc w:val="both"/>
        <w:rPr>
          <w:rFonts w:ascii="Arial" w:eastAsia="Calibri" w:hAnsi="Arial" w:cs="Arial"/>
          <w:i/>
          <w:color w:val="FF0000"/>
          <w:sz w:val="22"/>
          <w:szCs w:val="20"/>
          <w:lang w:eastAsia="en-US"/>
        </w:rPr>
      </w:pPr>
      <w:r w:rsidRPr="0043138A">
        <w:rPr>
          <w:rFonts w:ascii="Arial" w:eastAsia="Calibri" w:hAnsi="Arial" w:cs="Arial"/>
          <w:i/>
          <w:color w:val="FF0000"/>
          <w:sz w:val="22"/>
          <w:szCs w:val="20"/>
          <w:lang w:eastAsia="en-US"/>
        </w:rPr>
        <w:t>W przypadku wspólnego ubiegania się o zamówienie przez Wykonawców, oświadczenie składa każdy z Wykonawców wspólnie ubiegających się o zamówienie</w:t>
      </w:r>
    </w:p>
    <w:p w14:paraId="17290424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90A967" w14:textId="77777777" w:rsidR="005F7D4A" w:rsidRPr="005F7D4A" w:rsidRDefault="005F7D4A" w:rsidP="005F7D4A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BFA378" w14:textId="77777777" w:rsidR="005F7D4A" w:rsidRPr="005F7D4A" w:rsidRDefault="005F7D4A" w:rsidP="005F7D4A">
      <w:pPr>
        <w:jc w:val="right"/>
        <w:rPr>
          <w:rFonts w:ascii="Arial" w:eastAsia="Calibri" w:hAnsi="Arial" w:cs="Arial"/>
          <w:sz w:val="18"/>
          <w:szCs w:val="18"/>
          <w:lang w:eastAsia="en-US"/>
        </w:rPr>
      </w:pPr>
      <w:r w:rsidRPr="005F7D4A">
        <w:rPr>
          <w:rFonts w:ascii="Arial" w:eastAsia="Calibri" w:hAnsi="Arial" w:cs="Arial"/>
          <w:sz w:val="20"/>
          <w:szCs w:val="20"/>
          <w:lang w:eastAsia="en-US"/>
        </w:rPr>
        <w:tab/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ab/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ab/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ab/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ab/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ab/>
      </w:r>
      <w:r w:rsidRPr="005F7D4A">
        <w:rPr>
          <w:rFonts w:ascii="Arial" w:eastAsia="Calibri" w:hAnsi="Arial" w:cs="Arial"/>
          <w:sz w:val="20"/>
          <w:szCs w:val="20"/>
          <w:lang w:eastAsia="en-US"/>
        </w:rPr>
        <w:tab/>
      </w:r>
      <w:r w:rsidRPr="005F7D4A">
        <w:rPr>
          <w:rFonts w:ascii="Arial" w:eastAsia="Calibri" w:hAnsi="Arial" w:cs="Arial"/>
          <w:sz w:val="18"/>
          <w:szCs w:val="18"/>
          <w:lang w:eastAsia="en-US"/>
        </w:rPr>
        <w:t>Podpis Wykonawcy</w:t>
      </w:r>
    </w:p>
    <w:p w14:paraId="2DEEFE46" w14:textId="77777777" w:rsidR="005F7D4A" w:rsidRPr="005F7D4A" w:rsidRDefault="005F7D4A" w:rsidP="005F7D4A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5F7D4A">
        <w:rPr>
          <w:rFonts w:ascii="Arial" w:eastAsia="Calibri" w:hAnsi="Arial" w:cs="Arial"/>
          <w:b/>
          <w:sz w:val="18"/>
          <w:szCs w:val="18"/>
          <w:lang w:eastAsia="en-US"/>
        </w:rPr>
        <w:t xml:space="preserve">Oświadczenie podpisać kwalifikowanym podpisem elektronicznym </w:t>
      </w:r>
    </w:p>
    <w:p w14:paraId="449D8870" w14:textId="77777777" w:rsidR="005F7D4A" w:rsidRPr="005F7D4A" w:rsidRDefault="005F7D4A" w:rsidP="005F7D4A">
      <w:pPr>
        <w:jc w:val="right"/>
        <w:rPr>
          <w:rFonts w:ascii="Arial" w:eastAsia="Calibri" w:hAnsi="Arial" w:cs="Arial"/>
          <w:b/>
          <w:i/>
          <w:sz w:val="18"/>
          <w:szCs w:val="18"/>
          <w:lang w:eastAsia="en-US"/>
        </w:rPr>
      </w:pPr>
      <w:r w:rsidRPr="005F7D4A">
        <w:rPr>
          <w:rFonts w:ascii="Arial" w:eastAsia="Calibri" w:hAnsi="Arial" w:cs="Arial"/>
          <w:b/>
          <w:sz w:val="18"/>
          <w:szCs w:val="18"/>
          <w:lang w:eastAsia="en-US"/>
        </w:rPr>
        <w:t>lub podpisem zaufanym lub podpisem osobistym</w:t>
      </w:r>
    </w:p>
    <w:p w14:paraId="6A8815B0" w14:textId="77777777" w:rsidR="005F7D4A" w:rsidRPr="005F7D4A" w:rsidRDefault="005F7D4A" w:rsidP="005F7D4A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1B4FB73" w14:textId="77777777" w:rsidR="00C6467C" w:rsidRPr="000B43E6" w:rsidRDefault="00C6467C" w:rsidP="00C6467C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C6467C" w:rsidRPr="000B43E6" w:rsidSect="00590B3B">
      <w:headerReference w:type="default" r:id="rId8"/>
      <w:footerReference w:type="default" r:id="rId9"/>
      <w:headerReference w:type="first" r:id="rId10"/>
      <w:pgSz w:w="11906" w:h="16838"/>
      <w:pgMar w:top="1985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E42A" w14:textId="77777777" w:rsidR="002175E7" w:rsidRDefault="002175E7">
      <w:r>
        <w:separator/>
      </w:r>
    </w:p>
  </w:endnote>
  <w:endnote w:type="continuationSeparator" w:id="0">
    <w:p w14:paraId="6644AA7B" w14:textId="77777777" w:rsidR="002175E7" w:rsidRDefault="00217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09B6" w14:textId="77777777" w:rsidR="00F133B5" w:rsidRPr="007B17EA" w:rsidRDefault="00590B3B" w:rsidP="00590B3B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  <w:r w:rsidR="00F133B5" w:rsidRPr="007B17EA">
      <w:rPr>
        <w:rFonts w:ascii="Arial" w:hAnsi="Arial" w:cs="Arial"/>
        <w:sz w:val="16"/>
        <w:szCs w:val="16"/>
      </w:rPr>
      <w:t xml:space="preserve">Strona 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begin"/>
    </w:r>
    <w:r w:rsidR="00F133B5" w:rsidRPr="007B17EA">
      <w:rPr>
        <w:rFonts w:ascii="Arial" w:hAnsi="Arial" w:cs="Arial"/>
        <w:b/>
        <w:bCs/>
        <w:sz w:val="16"/>
        <w:szCs w:val="16"/>
      </w:rPr>
      <w:instrText>PAGE</w:instrText>
    </w:r>
    <w:r w:rsidR="00F133B5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024238">
      <w:rPr>
        <w:rFonts w:ascii="Arial" w:hAnsi="Arial" w:cs="Arial"/>
        <w:b/>
        <w:bCs/>
        <w:noProof/>
        <w:sz w:val="16"/>
        <w:szCs w:val="16"/>
      </w:rPr>
      <w:t>1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end"/>
    </w:r>
    <w:r w:rsidR="00F133B5" w:rsidRPr="007B17EA">
      <w:rPr>
        <w:rFonts w:ascii="Arial" w:hAnsi="Arial" w:cs="Arial"/>
        <w:sz w:val="16"/>
        <w:szCs w:val="16"/>
      </w:rPr>
      <w:t xml:space="preserve"> z 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begin"/>
    </w:r>
    <w:r w:rsidR="00F133B5" w:rsidRPr="007B17EA">
      <w:rPr>
        <w:rFonts w:ascii="Arial" w:hAnsi="Arial" w:cs="Arial"/>
        <w:b/>
        <w:bCs/>
        <w:sz w:val="16"/>
        <w:szCs w:val="16"/>
      </w:rPr>
      <w:instrText>NUMPAGES</w:instrText>
    </w:r>
    <w:r w:rsidR="00F133B5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024238">
      <w:rPr>
        <w:rFonts w:ascii="Arial" w:hAnsi="Arial" w:cs="Arial"/>
        <w:b/>
        <w:bCs/>
        <w:noProof/>
        <w:sz w:val="16"/>
        <w:szCs w:val="16"/>
      </w:rPr>
      <w:t>1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57A370CB" w14:textId="77777777" w:rsidR="00F133B5" w:rsidRDefault="00F133B5"/>
  <w:p w14:paraId="342B0851" w14:textId="77777777" w:rsidR="00F133B5" w:rsidRDefault="00F133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1E93" w14:textId="77777777" w:rsidR="002175E7" w:rsidRDefault="002175E7">
      <w:r>
        <w:separator/>
      </w:r>
    </w:p>
  </w:footnote>
  <w:footnote w:type="continuationSeparator" w:id="0">
    <w:p w14:paraId="5BC23165" w14:textId="77777777" w:rsidR="002175E7" w:rsidRDefault="00217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14F8" w14:textId="0AD28029" w:rsidR="009E110F" w:rsidRPr="009E110F" w:rsidRDefault="009E110F" w:rsidP="009E110F">
    <w:pPr>
      <w:pStyle w:val="Nagwek"/>
      <w:jc w:val="center"/>
    </w:pPr>
    <w:r w:rsidRPr="009E110F">
      <w:rPr>
        <w:noProof/>
      </w:rPr>
      <w:drawing>
        <wp:inline distT="0" distB="0" distL="0" distR="0" wp14:anchorId="5F098EFB" wp14:editId="1CA1EB74">
          <wp:extent cx="4015740" cy="434340"/>
          <wp:effectExtent l="0" t="0" r="3810" b="3810"/>
          <wp:docPr id="20027253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942325" w14:textId="77777777" w:rsidR="009E110F" w:rsidRPr="009E110F" w:rsidRDefault="009E110F" w:rsidP="009E110F">
    <w:pPr>
      <w:pStyle w:val="Nagwek"/>
      <w:jc w:val="center"/>
    </w:pPr>
    <w:r w:rsidRPr="009E110F">
      <w:rPr>
        <w:b/>
        <w:bCs/>
      </w:rPr>
      <w:t>Dofinansowane przez Unię Europejską – NextGenerationEU</w:t>
    </w:r>
  </w:p>
  <w:p w14:paraId="41513EB6" w14:textId="77777777" w:rsidR="00F133B5" w:rsidRPr="00171AAB" w:rsidRDefault="00F133B5" w:rsidP="00171A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8650" w14:textId="77777777" w:rsidR="00F133B5" w:rsidRDefault="00F133B5">
    <w:pPr>
      <w:pStyle w:val="Nagwek"/>
    </w:pPr>
    <w:r w:rsidRPr="009F54FC">
      <w:rPr>
        <w:noProof/>
      </w:rPr>
      <w:drawing>
        <wp:inline distT="0" distB="0" distL="0" distR="0" wp14:anchorId="082F52DC" wp14:editId="1A8A7421">
          <wp:extent cx="5715000" cy="419100"/>
          <wp:effectExtent l="0" t="0" r="0" b="0"/>
          <wp:docPr id="13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9" w15:restartNumberingAfterBreak="0">
    <w:nsid w:val="00000026"/>
    <w:multiLevelType w:val="single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0" w15:restartNumberingAfterBreak="0">
    <w:nsid w:val="0000005D"/>
    <w:multiLevelType w:val="multilevel"/>
    <w:tmpl w:val="4954A10C"/>
    <w:name w:val="WW8Num1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 w:hint="default"/>
        <w:b/>
        <w:bCs/>
        <w:shadow w:val="0"/>
        <w:color w:val="auto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741C5"/>
    <w:multiLevelType w:val="hybridMultilevel"/>
    <w:tmpl w:val="BDE6C070"/>
    <w:name w:val="WW8Num512"/>
    <w:lvl w:ilvl="0" w:tplc="CAD4D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36481959">
    <w:abstractNumId w:val="2"/>
  </w:num>
  <w:num w:numId="2" w16cid:durableId="248390910">
    <w:abstractNumId w:val="1"/>
  </w:num>
  <w:num w:numId="3" w16cid:durableId="707074793">
    <w:abstractNumId w:val="0"/>
  </w:num>
  <w:num w:numId="4" w16cid:durableId="1388068901">
    <w:abstractNumId w:val="23"/>
  </w:num>
  <w:num w:numId="5" w16cid:durableId="36128611">
    <w:abstractNumId w:val="18"/>
  </w:num>
  <w:num w:numId="6" w16cid:durableId="319161301">
    <w:abstractNumId w:val="22"/>
  </w:num>
  <w:num w:numId="7" w16cid:durableId="1734546253">
    <w:abstractNumId w:val="21"/>
  </w:num>
  <w:num w:numId="8" w16cid:durableId="1407192368">
    <w:abstractNumId w:val="19"/>
    <w:lvlOverride w:ilvl="0">
      <w:startOverride w:val="1"/>
    </w:lvlOverride>
  </w:num>
  <w:num w:numId="9" w16cid:durableId="1089350751">
    <w:abstractNumId w:val="17"/>
    <w:lvlOverride w:ilvl="0">
      <w:startOverride w:val="1"/>
    </w:lvlOverride>
  </w:num>
  <w:num w:numId="10" w16cid:durableId="469636584">
    <w:abstractNumId w:val="16"/>
  </w:num>
  <w:num w:numId="11" w16cid:durableId="1518345893">
    <w:abstractNumId w:val="12"/>
  </w:num>
  <w:num w:numId="12" w16cid:durableId="1462962427">
    <w:abstractNumId w:val="20"/>
  </w:num>
  <w:num w:numId="13" w16cid:durableId="116412751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08F"/>
    <w:rsid w:val="00000E49"/>
    <w:rsid w:val="00002499"/>
    <w:rsid w:val="00002FA6"/>
    <w:rsid w:val="0000407A"/>
    <w:rsid w:val="00005320"/>
    <w:rsid w:val="00006258"/>
    <w:rsid w:val="0000667D"/>
    <w:rsid w:val="00006F1D"/>
    <w:rsid w:val="00007D0C"/>
    <w:rsid w:val="0001031A"/>
    <w:rsid w:val="00010728"/>
    <w:rsid w:val="00010DD9"/>
    <w:rsid w:val="00011780"/>
    <w:rsid w:val="000118C8"/>
    <w:rsid w:val="000132C8"/>
    <w:rsid w:val="00014013"/>
    <w:rsid w:val="00014473"/>
    <w:rsid w:val="0001499A"/>
    <w:rsid w:val="00014BFB"/>
    <w:rsid w:val="00014C1D"/>
    <w:rsid w:val="0001765B"/>
    <w:rsid w:val="00020A39"/>
    <w:rsid w:val="00020C89"/>
    <w:rsid w:val="00021355"/>
    <w:rsid w:val="00021853"/>
    <w:rsid w:val="00022668"/>
    <w:rsid w:val="00022B9E"/>
    <w:rsid w:val="00022E8D"/>
    <w:rsid w:val="00023235"/>
    <w:rsid w:val="00023614"/>
    <w:rsid w:val="00024238"/>
    <w:rsid w:val="00024C82"/>
    <w:rsid w:val="00026EA2"/>
    <w:rsid w:val="00027597"/>
    <w:rsid w:val="00027D1D"/>
    <w:rsid w:val="00027DDB"/>
    <w:rsid w:val="000300AC"/>
    <w:rsid w:val="000300D3"/>
    <w:rsid w:val="00030A96"/>
    <w:rsid w:val="0003110F"/>
    <w:rsid w:val="0003160E"/>
    <w:rsid w:val="00031A67"/>
    <w:rsid w:val="00032500"/>
    <w:rsid w:val="00032937"/>
    <w:rsid w:val="00032C3E"/>
    <w:rsid w:val="00032FCA"/>
    <w:rsid w:val="00033137"/>
    <w:rsid w:val="000337CF"/>
    <w:rsid w:val="00033A87"/>
    <w:rsid w:val="00033AAD"/>
    <w:rsid w:val="00034629"/>
    <w:rsid w:val="000348A7"/>
    <w:rsid w:val="00035151"/>
    <w:rsid w:val="00035886"/>
    <w:rsid w:val="00036030"/>
    <w:rsid w:val="00036141"/>
    <w:rsid w:val="0003628A"/>
    <w:rsid w:val="000364B3"/>
    <w:rsid w:val="0003711D"/>
    <w:rsid w:val="00037668"/>
    <w:rsid w:val="00037734"/>
    <w:rsid w:val="00037A32"/>
    <w:rsid w:val="0004004F"/>
    <w:rsid w:val="000401DF"/>
    <w:rsid w:val="00040276"/>
    <w:rsid w:val="00040703"/>
    <w:rsid w:val="00040AB2"/>
    <w:rsid w:val="00040F4D"/>
    <w:rsid w:val="00041076"/>
    <w:rsid w:val="00041364"/>
    <w:rsid w:val="00041891"/>
    <w:rsid w:val="00042084"/>
    <w:rsid w:val="0004244F"/>
    <w:rsid w:val="00042AA7"/>
    <w:rsid w:val="0004303A"/>
    <w:rsid w:val="00043E3B"/>
    <w:rsid w:val="0004506E"/>
    <w:rsid w:val="0004518F"/>
    <w:rsid w:val="00045981"/>
    <w:rsid w:val="00045E04"/>
    <w:rsid w:val="00045F26"/>
    <w:rsid w:val="0004609F"/>
    <w:rsid w:val="00047023"/>
    <w:rsid w:val="000511FC"/>
    <w:rsid w:val="000514C4"/>
    <w:rsid w:val="0005155B"/>
    <w:rsid w:val="0005290A"/>
    <w:rsid w:val="00052D29"/>
    <w:rsid w:val="00052E07"/>
    <w:rsid w:val="0005356A"/>
    <w:rsid w:val="0005369C"/>
    <w:rsid w:val="00053995"/>
    <w:rsid w:val="00054F21"/>
    <w:rsid w:val="000550D6"/>
    <w:rsid w:val="00055167"/>
    <w:rsid w:val="0005546D"/>
    <w:rsid w:val="00055CF1"/>
    <w:rsid w:val="00056180"/>
    <w:rsid w:val="000561DE"/>
    <w:rsid w:val="00056CF8"/>
    <w:rsid w:val="00056EE8"/>
    <w:rsid w:val="00060B81"/>
    <w:rsid w:val="00060E1E"/>
    <w:rsid w:val="0006100D"/>
    <w:rsid w:val="000611DC"/>
    <w:rsid w:val="00061581"/>
    <w:rsid w:val="00061611"/>
    <w:rsid w:val="000633D3"/>
    <w:rsid w:val="00063AD7"/>
    <w:rsid w:val="00063AF1"/>
    <w:rsid w:val="00063E22"/>
    <w:rsid w:val="00064343"/>
    <w:rsid w:val="000645C5"/>
    <w:rsid w:val="000645D9"/>
    <w:rsid w:val="00064F44"/>
    <w:rsid w:val="00065958"/>
    <w:rsid w:val="00065EDF"/>
    <w:rsid w:val="0006614B"/>
    <w:rsid w:val="00066533"/>
    <w:rsid w:val="0006674C"/>
    <w:rsid w:val="000670D4"/>
    <w:rsid w:val="000702FF"/>
    <w:rsid w:val="00070706"/>
    <w:rsid w:val="00070A7B"/>
    <w:rsid w:val="00070D0C"/>
    <w:rsid w:val="0007161D"/>
    <w:rsid w:val="00071642"/>
    <w:rsid w:val="00071C2A"/>
    <w:rsid w:val="000731B6"/>
    <w:rsid w:val="000732E6"/>
    <w:rsid w:val="00073C72"/>
    <w:rsid w:val="00073D77"/>
    <w:rsid w:val="00073F20"/>
    <w:rsid w:val="00073FEA"/>
    <w:rsid w:val="00074549"/>
    <w:rsid w:val="000745CC"/>
    <w:rsid w:val="0007527C"/>
    <w:rsid w:val="000752B3"/>
    <w:rsid w:val="000759FE"/>
    <w:rsid w:val="0007696B"/>
    <w:rsid w:val="0007737A"/>
    <w:rsid w:val="000775A9"/>
    <w:rsid w:val="0008034A"/>
    <w:rsid w:val="00080477"/>
    <w:rsid w:val="00080702"/>
    <w:rsid w:val="00080BF6"/>
    <w:rsid w:val="00080D46"/>
    <w:rsid w:val="000814B4"/>
    <w:rsid w:val="00081A07"/>
    <w:rsid w:val="00083B03"/>
    <w:rsid w:val="000842BD"/>
    <w:rsid w:val="00084848"/>
    <w:rsid w:val="000857C3"/>
    <w:rsid w:val="00085C65"/>
    <w:rsid w:val="000860B2"/>
    <w:rsid w:val="000861F8"/>
    <w:rsid w:val="0008627E"/>
    <w:rsid w:val="00087555"/>
    <w:rsid w:val="00087A6A"/>
    <w:rsid w:val="000900D7"/>
    <w:rsid w:val="00090D43"/>
    <w:rsid w:val="00090FBB"/>
    <w:rsid w:val="00091027"/>
    <w:rsid w:val="00091046"/>
    <w:rsid w:val="00091535"/>
    <w:rsid w:val="00093415"/>
    <w:rsid w:val="00096149"/>
    <w:rsid w:val="000A0A5C"/>
    <w:rsid w:val="000A1069"/>
    <w:rsid w:val="000A2336"/>
    <w:rsid w:val="000A3ECD"/>
    <w:rsid w:val="000A4D1B"/>
    <w:rsid w:val="000A500D"/>
    <w:rsid w:val="000A52C2"/>
    <w:rsid w:val="000A5D0F"/>
    <w:rsid w:val="000A6233"/>
    <w:rsid w:val="000A626D"/>
    <w:rsid w:val="000A7CB3"/>
    <w:rsid w:val="000B0D34"/>
    <w:rsid w:val="000B17DF"/>
    <w:rsid w:val="000B1831"/>
    <w:rsid w:val="000B2B61"/>
    <w:rsid w:val="000B2D78"/>
    <w:rsid w:val="000B34D5"/>
    <w:rsid w:val="000B3997"/>
    <w:rsid w:val="000B3BB8"/>
    <w:rsid w:val="000B3F46"/>
    <w:rsid w:val="000B43E6"/>
    <w:rsid w:val="000B62D1"/>
    <w:rsid w:val="000B6412"/>
    <w:rsid w:val="000B6904"/>
    <w:rsid w:val="000B6A91"/>
    <w:rsid w:val="000B6DE4"/>
    <w:rsid w:val="000B6EE2"/>
    <w:rsid w:val="000B735C"/>
    <w:rsid w:val="000B7FC9"/>
    <w:rsid w:val="000C057B"/>
    <w:rsid w:val="000C09A6"/>
    <w:rsid w:val="000C0EFE"/>
    <w:rsid w:val="000C16C8"/>
    <w:rsid w:val="000C2284"/>
    <w:rsid w:val="000C2618"/>
    <w:rsid w:val="000C2770"/>
    <w:rsid w:val="000C2BF8"/>
    <w:rsid w:val="000C2EC3"/>
    <w:rsid w:val="000C314D"/>
    <w:rsid w:val="000C32B7"/>
    <w:rsid w:val="000C393D"/>
    <w:rsid w:val="000C3A00"/>
    <w:rsid w:val="000C4664"/>
    <w:rsid w:val="000C4693"/>
    <w:rsid w:val="000C55F2"/>
    <w:rsid w:val="000C5E37"/>
    <w:rsid w:val="000C672F"/>
    <w:rsid w:val="000C680F"/>
    <w:rsid w:val="000C68CE"/>
    <w:rsid w:val="000C7661"/>
    <w:rsid w:val="000D0067"/>
    <w:rsid w:val="000D00AC"/>
    <w:rsid w:val="000D00DF"/>
    <w:rsid w:val="000D0E6D"/>
    <w:rsid w:val="000D0EDA"/>
    <w:rsid w:val="000D1693"/>
    <w:rsid w:val="000D177F"/>
    <w:rsid w:val="000D1B68"/>
    <w:rsid w:val="000D41FC"/>
    <w:rsid w:val="000D44D5"/>
    <w:rsid w:val="000D4767"/>
    <w:rsid w:val="000D4BBE"/>
    <w:rsid w:val="000D510C"/>
    <w:rsid w:val="000D51FB"/>
    <w:rsid w:val="000D56F0"/>
    <w:rsid w:val="000D6D7F"/>
    <w:rsid w:val="000D76BE"/>
    <w:rsid w:val="000D7776"/>
    <w:rsid w:val="000E01D4"/>
    <w:rsid w:val="000E1148"/>
    <w:rsid w:val="000E262C"/>
    <w:rsid w:val="000E3E7A"/>
    <w:rsid w:val="000E4619"/>
    <w:rsid w:val="000E68B7"/>
    <w:rsid w:val="000E692B"/>
    <w:rsid w:val="000E6BF2"/>
    <w:rsid w:val="000E6D8E"/>
    <w:rsid w:val="000E71E7"/>
    <w:rsid w:val="000E75C0"/>
    <w:rsid w:val="000E7A06"/>
    <w:rsid w:val="000F19B7"/>
    <w:rsid w:val="000F1AC3"/>
    <w:rsid w:val="000F26EE"/>
    <w:rsid w:val="000F342B"/>
    <w:rsid w:val="000F3E90"/>
    <w:rsid w:val="000F40C3"/>
    <w:rsid w:val="000F41E3"/>
    <w:rsid w:val="000F4917"/>
    <w:rsid w:val="000F4A0F"/>
    <w:rsid w:val="000F4B7D"/>
    <w:rsid w:val="000F4F5C"/>
    <w:rsid w:val="000F4FCF"/>
    <w:rsid w:val="000F5272"/>
    <w:rsid w:val="000F5BAA"/>
    <w:rsid w:val="000F5CA8"/>
    <w:rsid w:val="000F628E"/>
    <w:rsid w:val="000F69CD"/>
    <w:rsid w:val="000F6C16"/>
    <w:rsid w:val="000F6ED2"/>
    <w:rsid w:val="0010020C"/>
    <w:rsid w:val="00101B3C"/>
    <w:rsid w:val="001021B2"/>
    <w:rsid w:val="00102861"/>
    <w:rsid w:val="00104F3B"/>
    <w:rsid w:val="00105873"/>
    <w:rsid w:val="00106ABF"/>
    <w:rsid w:val="00106CE1"/>
    <w:rsid w:val="00106D20"/>
    <w:rsid w:val="001078BB"/>
    <w:rsid w:val="00107F1D"/>
    <w:rsid w:val="001104C6"/>
    <w:rsid w:val="00111992"/>
    <w:rsid w:val="00111ED8"/>
    <w:rsid w:val="00111EFB"/>
    <w:rsid w:val="001125BE"/>
    <w:rsid w:val="001127D3"/>
    <w:rsid w:val="001138DB"/>
    <w:rsid w:val="00114217"/>
    <w:rsid w:val="00114ACA"/>
    <w:rsid w:val="00114BAB"/>
    <w:rsid w:val="001157DA"/>
    <w:rsid w:val="00115F5C"/>
    <w:rsid w:val="00115F80"/>
    <w:rsid w:val="00115FAB"/>
    <w:rsid w:val="0011769F"/>
    <w:rsid w:val="00117827"/>
    <w:rsid w:val="00117D6A"/>
    <w:rsid w:val="00120245"/>
    <w:rsid w:val="001202FE"/>
    <w:rsid w:val="00121581"/>
    <w:rsid w:val="001215B6"/>
    <w:rsid w:val="00121CD6"/>
    <w:rsid w:val="00122A08"/>
    <w:rsid w:val="00122F19"/>
    <w:rsid w:val="00123018"/>
    <w:rsid w:val="001241E9"/>
    <w:rsid w:val="001244E9"/>
    <w:rsid w:val="00125258"/>
    <w:rsid w:val="00125C9A"/>
    <w:rsid w:val="00125FC0"/>
    <w:rsid w:val="00125FE6"/>
    <w:rsid w:val="001262BD"/>
    <w:rsid w:val="00126C9E"/>
    <w:rsid w:val="0012761E"/>
    <w:rsid w:val="00127FA2"/>
    <w:rsid w:val="00130159"/>
    <w:rsid w:val="00130A66"/>
    <w:rsid w:val="00130B86"/>
    <w:rsid w:val="00131087"/>
    <w:rsid w:val="001321DA"/>
    <w:rsid w:val="001335E7"/>
    <w:rsid w:val="00135041"/>
    <w:rsid w:val="001357A2"/>
    <w:rsid w:val="001361EB"/>
    <w:rsid w:val="001365F1"/>
    <w:rsid w:val="00137624"/>
    <w:rsid w:val="0014065C"/>
    <w:rsid w:val="00140BB3"/>
    <w:rsid w:val="00140DB0"/>
    <w:rsid w:val="00141D3A"/>
    <w:rsid w:val="00141FCB"/>
    <w:rsid w:val="0014203C"/>
    <w:rsid w:val="00142A1E"/>
    <w:rsid w:val="00142D70"/>
    <w:rsid w:val="00143484"/>
    <w:rsid w:val="001444FF"/>
    <w:rsid w:val="00144904"/>
    <w:rsid w:val="00144E6B"/>
    <w:rsid w:val="001457C6"/>
    <w:rsid w:val="00145A35"/>
    <w:rsid w:val="00145C83"/>
    <w:rsid w:val="00145CB9"/>
    <w:rsid w:val="001462EF"/>
    <w:rsid w:val="00146B9B"/>
    <w:rsid w:val="00146CFB"/>
    <w:rsid w:val="00147229"/>
    <w:rsid w:val="00147483"/>
    <w:rsid w:val="0014758A"/>
    <w:rsid w:val="0014799D"/>
    <w:rsid w:val="0015002F"/>
    <w:rsid w:val="0015022A"/>
    <w:rsid w:val="00151FF3"/>
    <w:rsid w:val="001521E8"/>
    <w:rsid w:val="00152961"/>
    <w:rsid w:val="00152A5C"/>
    <w:rsid w:val="00152B93"/>
    <w:rsid w:val="00153325"/>
    <w:rsid w:val="00154542"/>
    <w:rsid w:val="001555D4"/>
    <w:rsid w:val="001560B9"/>
    <w:rsid w:val="0016235D"/>
    <w:rsid w:val="001638E5"/>
    <w:rsid w:val="00163AFA"/>
    <w:rsid w:val="0016407A"/>
    <w:rsid w:val="0016416A"/>
    <w:rsid w:val="00164E83"/>
    <w:rsid w:val="001661E4"/>
    <w:rsid w:val="0016636B"/>
    <w:rsid w:val="00166665"/>
    <w:rsid w:val="001667A2"/>
    <w:rsid w:val="001668E7"/>
    <w:rsid w:val="00167270"/>
    <w:rsid w:val="00167429"/>
    <w:rsid w:val="001708DF"/>
    <w:rsid w:val="0017107A"/>
    <w:rsid w:val="00171AAB"/>
    <w:rsid w:val="00172F37"/>
    <w:rsid w:val="001735B5"/>
    <w:rsid w:val="001738C7"/>
    <w:rsid w:val="00173B13"/>
    <w:rsid w:val="00173D8B"/>
    <w:rsid w:val="00174544"/>
    <w:rsid w:val="00174B51"/>
    <w:rsid w:val="00175C20"/>
    <w:rsid w:val="00175C6B"/>
    <w:rsid w:val="001763CB"/>
    <w:rsid w:val="00176662"/>
    <w:rsid w:val="00176760"/>
    <w:rsid w:val="00176CFD"/>
    <w:rsid w:val="0017750B"/>
    <w:rsid w:val="001800FC"/>
    <w:rsid w:val="00180781"/>
    <w:rsid w:val="001811A8"/>
    <w:rsid w:val="001813DD"/>
    <w:rsid w:val="00181C14"/>
    <w:rsid w:val="00182010"/>
    <w:rsid w:val="00182AF1"/>
    <w:rsid w:val="0018333B"/>
    <w:rsid w:val="00183706"/>
    <w:rsid w:val="0018473E"/>
    <w:rsid w:val="001850E0"/>
    <w:rsid w:val="0018538E"/>
    <w:rsid w:val="00185809"/>
    <w:rsid w:val="0018673B"/>
    <w:rsid w:val="00186CAC"/>
    <w:rsid w:val="0018727C"/>
    <w:rsid w:val="00190883"/>
    <w:rsid w:val="00190F7D"/>
    <w:rsid w:val="0019136D"/>
    <w:rsid w:val="001920CC"/>
    <w:rsid w:val="00192D37"/>
    <w:rsid w:val="0019354F"/>
    <w:rsid w:val="00193A2A"/>
    <w:rsid w:val="00193D80"/>
    <w:rsid w:val="00195161"/>
    <w:rsid w:val="00195581"/>
    <w:rsid w:val="00197611"/>
    <w:rsid w:val="00197AE7"/>
    <w:rsid w:val="001A1386"/>
    <w:rsid w:val="001A18C0"/>
    <w:rsid w:val="001A1ADA"/>
    <w:rsid w:val="001A1E23"/>
    <w:rsid w:val="001A20A0"/>
    <w:rsid w:val="001A2B2F"/>
    <w:rsid w:val="001A2C61"/>
    <w:rsid w:val="001A346F"/>
    <w:rsid w:val="001A41AA"/>
    <w:rsid w:val="001A4518"/>
    <w:rsid w:val="001A4607"/>
    <w:rsid w:val="001A588E"/>
    <w:rsid w:val="001A5C4E"/>
    <w:rsid w:val="001A5FAA"/>
    <w:rsid w:val="001A6701"/>
    <w:rsid w:val="001A7EAF"/>
    <w:rsid w:val="001B0634"/>
    <w:rsid w:val="001B0B95"/>
    <w:rsid w:val="001B0BDF"/>
    <w:rsid w:val="001B0E0A"/>
    <w:rsid w:val="001B1028"/>
    <w:rsid w:val="001B121C"/>
    <w:rsid w:val="001B1464"/>
    <w:rsid w:val="001B2E05"/>
    <w:rsid w:val="001B30F8"/>
    <w:rsid w:val="001B3AA4"/>
    <w:rsid w:val="001B44B3"/>
    <w:rsid w:val="001B49D6"/>
    <w:rsid w:val="001B4BD7"/>
    <w:rsid w:val="001B4C60"/>
    <w:rsid w:val="001B4E7B"/>
    <w:rsid w:val="001B505C"/>
    <w:rsid w:val="001B59BB"/>
    <w:rsid w:val="001B5E3D"/>
    <w:rsid w:val="001B602E"/>
    <w:rsid w:val="001B7766"/>
    <w:rsid w:val="001B7EF9"/>
    <w:rsid w:val="001C0384"/>
    <w:rsid w:val="001C08F9"/>
    <w:rsid w:val="001C1213"/>
    <w:rsid w:val="001C127E"/>
    <w:rsid w:val="001C17FA"/>
    <w:rsid w:val="001C1DE5"/>
    <w:rsid w:val="001C37CD"/>
    <w:rsid w:val="001C4C7E"/>
    <w:rsid w:val="001C51E6"/>
    <w:rsid w:val="001C521C"/>
    <w:rsid w:val="001C562E"/>
    <w:rsid w:val="001C705C"/>
    <w:rsid w:val="001C7503"/>
    <w:rsid w:val="001D01F3"/>
    <w:rsid w:val="001D1107"/>
    <w:rsid w:val="001D1310"/>
    <w:rsid w:val="001D1713"/>
    <w:rsid w:val="001D28CC"/>
    <w:rsid w:val="001D28F0"/>
    <w:rsid w:val="001D2B2E"/>
    <w:rsid w:val="001D2B44"/>
    <w:rsid w:val="001D3387"/>
    <w:rsid w:val="001D3394"/>
    <w:rsid w:val="001D3757"/>
    <w:rsid w:val="001D3EF7"/>
    <w:rsid w:val="001D74DC"/>
    <w:rsid w:val="001E05D4"/>
    <w:rsid w:val="001E0747"/>
    <w:rsid w:val="001E0D02"/>
    <w:rsid w:val="001E117E"/>
    <w:rsid w:val="001E1653"/>
    <w:rsid w:val="001E268F"/>
    <w:rsid w:val="001E281E"/>
    <w:rsid w:val="001E29ED"/>
    <w:rsid w:val="001E2FCD"/>
    <w:rsid w:val="001E3F17"/>
    <w:rsid w:val="001E49FD"/>
    <w:rsid w:val="001E4BE8"/>
    <w:rsid w:val="001E5246"/>
    <w:rsid w:val="001E5E9F"/>
    <w:rsid w:val="001E6206"/>
    <w:rsid w:val="001E68CC"/>
    <w:rsid w:val="001E6C7C"/>
    <w:rsid w:val="001E6CBC"/>
    <w:rsid w:val="001E728C"/>
    <w:rsid w:val="001E7355"/>
    <w:rsid w:val="001E7574"/>
    <w:rsid w:val="001E7675"/>
    <w:rsid w:val="001E78A5"/>
    <w:rsid w:val="001E79A9"/>
    <w:rsid w:val="001F0AE9"/>
    <w:rsid w:val="001F0E9D"/>
    <w:rsid w:val="001F1228"/>
    <w:rsid w:val="001F2392"/>
    <w:rsid w:val="001F23F4"/>
    <w:rsid w:val="001F2991"/>
    <w:rsid w:val="001F2C7B"/>
    <w:rsid w:val="001F31AF"/>
    <w:rsid w:val="001F32D9"/>
    <w:rsid w:val="001F3570"/>
    <w:rsid w:val="001F36C0"/>
    <w:rsid w:val="001F37FA"/>
    <w:rsid w:val="001F3C30"/>
    <w:rsid w:val="001F4494"/>
    <w:rsid w:val="001F4D46"/>
    <w:rsid w:val="001F4EA9"/>
    <w:rsid w:val="001F53D3"/>
    <w:rsid w:val="001F6615"/>
    <w:rsid w:val="001F6EFF"/>
    <w:rsid w:val="002005B9"/>
    <w:rsid w:val="00200608"/>
    <w:rsid w:val="002013C9"/>
    <w:rsid w:val="00201637"/>
    <w:rsid w:val="0020198F"/>
    <w:rsid w:val="00202C1E"/>
    <w:rsid w:val="00202C44"/>
    <w:rsid w:val="00203006"/>
    <w:rsid w:val="002033CC"/>
    <w:rsid w:val="00203422"/>
    <w:rsid w:val="00203A53"/>
    <w:rsid w:val="00203D57"/>
    <w:rsid w:val="0020540F"/>
    <w:rsid w:val="002054F7"/>
    <w:rsid w:val="00205661"/>
    <w:rsid w:val="00205712"/>
    <w:rsid w:val="00205D79"/>
    <w:rsid w:val="00206579"/>
    <w:rsid w:val="0020757B"/>
    <w:rsid w:val="002076FA"/>
    <w:rsid w:val="002122D1"/>
    <w:rsid w:val="00213EB8"/>
    <w:rsid w:val="00214314"/>
    <w:rsid w:val="00215A7F"/>
    <w:rsid w:val="00215D36"/>
    <w:rsid w:val="00216A98"/>
    <w:rsid w:val="00216CB7"/>
    <w:rsid w:val="00217242"/>
    <w:rsid w:val="002175E7"/>
    <w:rsid w:val="00217753"/>
    <w:rsid w:val="00217873"/>
    <w:rsid w:val="00217B9F"/>
    <w:rsid w:val="00217C66"/>
    <w:rsid w:val="00217DE2"/>
    <w:rsid w:val="00217F8A"/>
    <w:rsid w:val="00220B6A"/>
    <w:rsid w:val="00220EE8"/>
    <w:rsid w:val="0022144E"/>
    <w:rsid w:val="0022155B"/>
    <w:rsid w:val="00221A62"/>
    <w:rsid w:val="00222D05"/>
    <w:rsid w:val="002231FA"/>
    <w:rsid w:val="002240A5"/>
    <w:rsid w:val="00225683"/>
    <w:rsid w:val="00225784"/>
    <w:rsid w:val="0022588E"/>
    <w:rsid w:val="00226C84"/>
    <w:rsid w:val="00226EF5"/>
    <w:rsid w:val="002272B0"/>
    <w:rsid w:val="002274DD"/>
    <w:rsid w:val="0022765C"/>
    <w:rsid w:val="002278CC"/>
    <w:rsid w:val="00230691"/>
    <w:rsid w:val="002307A6"/>
    <w:rsid w:val="00230D02"/>
    <w:rsid w:val="002316CF"/>
    <w:rsid w:val="00231D20"/>
    <w:rsid w:val="00231DBE"/>
    <w:rsid w:val="00232A15"/>
    <w:rsid w:val="002332FC"/>
    <w:rsid w:val="0023367F"/>
    <w:rsid w:val="00233758"/>
    <w:rsid w:val="002339C9"/>
    <w:rsid w:val="00233E27"/>
    <w:rsid w:val="00233E6E"/>
    <w:rsid w:val="002340DE"/>
    <w:rsid w:val="002342B8"/>
    <w:rsid w:val="002344C7"/>
    <w:rsid w:val="002348DD"/>
    <w:rsid w:val="00235C45"/>
    <w:rsid w:val="00235F23"/>
    <w:rsid w:val="00237030"/>
    <w:rsid w:val="002370D0"/>
    <w:rsid w:val="00237BDF"/>
    <w:rsid w:val="00237BF5"/>
    <w:rsid w:val="00240181"/>
    <w:rsid w:val="00240346"/>
    <w:rsid w:val="002403E5"/>
    <w:rsid w:val="0024081B"/>
    <w:rsid w:val="0024154A"/>
    <w:rsid w:val="002426A1"/>
    <w:rsid w:val="00243458"/>
    <w:rsid w:val="00243817"/>
    <w:rsid w:val="00243CDE"/>
    <w:rsid w:val="0024411C"/>
    <w:rsid w:val="002456E0"/>
    <w:rsid w:val="0024596B"/>
    <w:rsid w:val="00245A99"/>
    <w:rsid w:val="00246039"/>
    <w:rsid w:val="00246096"/>
    <w:rsid w:val="00246562"/>
    <w:rsid w:val="00246692"/>
    <w:rsid w:val="00246C40"/>
    <w:rsid w:val="002477EC"/>
    <w:rsid w:val="0025049F"/>
    <w:rsid w:val="00251319"/>
    <w:rsid w:val="002514F3"/>
    <w:rsid w:val="00251BA5"/>
    <w:rsid w:val="00251D09"/>
    <w:rsid w:val="002520D7"/>
    <w:rsid w:val="00252A62"/>
    <w:rsid w:val="002535F8"/>
    <w:rsid w:val="0025493A"/>
    <w:rsid w:val="00255489"/>
    <w:rsid w:val="00255966"/>
    <w:rsid w:val="00255CB2"/>
    <w:rsid w:val="00256A36"/>
    <w:rsid w:val="00256AA4"/>
    <w:rsid w:val="00257256"/>
    <w:rsid w:val="00257D98"/>
    <w:rsid w:val="00260072"/>
    <w:rsid w:val="00261A20"/>
    <w:rsid w:val="00261A6C"/>
    <w:rsid w:val="002621EA"/>
    <w:rsid w:val="00262BC7"/>
    <w:rsid w:val="002632A8"/>
    <w:rsid w:val="002635D6"/>
    <w:rsid w:val="002636C4"/>
    <w:rsid w:val="00263AF9"/>
    <w:rsid w:val="00264363"/>
    <w:rsid w:val="00264BF3"/>
    <w:rsid w:val="00265C5A"/>
    <w:rsid w:val="0026735F"/>
    <w:rsid w:val="00270106"/>
    <w:rsid w:val="00270CC8"/>
    <w:rsid w:val="0027260C"/>
    <w:rsid w:val="0027296A"/>
    <w:rsid w:val="00272EDB"/>
    <w:rsid w:val="0027322A"/>
    <w:rsid w:val="00273440"/>
    <w:rsid w:val="00273D15"/>
    <w:rsid w:val="002742A3"/>
    <w:rsid w:val="00274FDD"/>
    <w:rsid w:val="002753BE"/>
    <w:rsid w:val="00275518"/>
    <w:rsid w:val="00276478"/>
    <w:rsid w:val="00276E9A"/>
    <w:rsid w:val="002777DA"/>
    <w:rsid w:val="00277A6B"/>
    <w:rsid w:val="00277E45"/>
    <w:rsid w:val="00277ED7"/>
    <w:rsid w:val="0028068E"/>
    <w:rsid w:val="002806B6"/>
    <w:rsid w:val="00280AFD"/>
    <w:rsid w:val="00281801"/>
    <w:rsid w:val="00283291"/>
    <w:rsid w:val="00283E83"/>
    <w:rsid w:val="00283E89"/>
    <w:rsid w:val="002848BA"/>
    <w:rsid w:val="00284FAE"/>
    <w:rsid w:val="0028736C"/>
    <w:rsid w:val="0029090D"/>
    <w:rsid w:val="00290AE2"/>
    <w:rsid w:val="00290B56"/>
    <w:rsid w:val="00290DA1"/>
    <w:rsid w:val="00291857"/>
    <w:rsid w:val="00291C20"/>
    <w:rsid w:val="00292068"/>
    <w:rsid w:val="00292291"/>
    <w:rsid w:val="0029308C"/>
    <w:rsid w:val="002932F2"/>
    <w:rsid w:val="0029367E"/>
    <w:rsid w:val="00293754"/>
    <w:rsid w:val="00294658"/>
    <w:rsid w:val="00294FEF"/>
    <w:rsid w:val="00295372"/>
    <w:rsid w:val="0029658D"/>
    <w:rsid w:val="002967F6"/>
    <w:rsid w:val="0029741A"/>
    <w:rsid w:val="00297770"/>
    <w:rsid w:val="002A06C4"/>
    <w:rsid w:val="002A0777"/>
    <w:rsid w:val="002A08B0"/>
    <w:rsid w:val="002A1F36"/>
    <w:rsid w:val="002A28FB"/>
    <w:rsid w:val="002A305F"/>
    <w:rsid w:val="002A3CAE"/>
    <w:rsid w:val="002A4ACB"/>
    <w:rsid w:val="002A4F11"/>
    <w:rsid w:val="002A4F33"/>
    <w:rsid w:val="002A57F3"/>
    <w:rsid w:val="002A5CBB"/>
    <w:rsid w:val="002A6287"/>
    <w:rsid w:val="002A6710"/>
    <w:rsid w:val="002A67D2"/>
    <w:rsid w:val="002A68B5"/>
    <w:rsid w:val="002A71AA"/>
    <w:rsid w:val="002A7709"/>
    <w:rsid w:val="002A77C1"/>
    <w:rsid w:val="002A7B18"/>
    <w:rsid w:val="002B003C"/>
    <w:rsid w:val="002B138A"/>
    <w:rsid w:val="002B17F3"/>
    <w:rsid w:val="002B1FA8"/>
    <w:rsid w:val="002B3AAC"/>
    <w:rsid w:val="002B5397"/>
    <w:rsid w:val="002B591B"/>
    <w:rsid w:val="002B5AE7"/>
    <w:rsid w:val="002B6725"/>
    <w:rsid w:val="002B71AB"/>
    <w:rsid w:val="002B74F7"/>
    <w:rsid w:val="002B7506"/>
    <w:rsid w:val="002B75C2"/>
    <w:rsid w:val="002C0328"/>
    <w:rsid w:val="002C0702"/>
    <w:rsid w:val="002C0E7F"/>
    <w:rsid w:val="002C1EB4"/>
    <w:rsid w:val="002C24F2"/>
    <w:rsid w:val="002C29BA"/>
    <w:rsid w:val="002C2BB2"/>
    <w:rsid w:val="002C2D7E"/>
    <w:rsid w:val="002C2F02"/>
    <w:rsid w:val="002C301A"/>
    <w:rsid w:val="002C52F2"/>
    <w:rsid w:val="002C5C8C"/>
    <w:rsid w:val="002C6F05"/>
    <w:rsid w:val="002C710A"/>
    <w:rsid w:val="002D036C"/>
    <w:rsid w:val="002D0646"/>
    <w:rsid w:val="002D0B78"/>
    <w:rsid w:val="002D0FB7"/>
    <w:rsid w:val="002D106D"/>
    <w:rsid w:val="002D145B"/>
    <w:rsid w:val="002D1F86"/>
    <w:rsid w:val="002D3292"/>
    <w:rsid w:val="002D34DA"/>
    <w:rsid w:val="002D3C4B"/>
    <w:rsid w:val="002D4123"/>
    <w:rsid w:val="002D4D8B"/>
    <w:rsid w:val="002D4F05"/>
    <w:rsid w:val="002D537D"/>
    <w:rsid w:val="002D5779"/>
    <w:rsid w:val="002D71C6"/>
    <w:rsid w:val="002D7424"/>
    <w:rsid w:val="002E1578"/>
    <w:rsid w:val="002E1D2D"/>
    <w:rsid w:val="002E2191"/>
    <w:rsid w:val="002E2356"/>
    <w:rsid w:val="002E24EC"/>
    <w:rsid w:val="002E30EE"/>
    <w:rsid w:val="002E409B"/>
    <w:rsid w:val="002E5C05"/>
    <w:rsid w:val="002E6F91"/>
    <w:rsid w:val="002E70CB"/>
    <w:rsid w:val="002E7885"/>
    <w:rsid w:val="002E7DE7"/>
    <w:rsid w:val="002F0441"/>
    <w:rsid w:val="002F04A5"/>
    <w:rsid w:val="002F088A"/>
    <w:rsid w:val="002F0AAE"/>
    <w:rsid w:val="002F0E83"/>
    <w:rsid w:val="002F15B9"/>
    <w:rsid w:val="002F2052"/>
    <w:rsid w:val="002F2679"/>
    <w:rsid w:val="002F306A"/>
    <w:rsid w:val="002F32D7"/>
    <w:rsid w:val="002F33EE"/>
    <w:rsid w:val="002F34F8"/>
    <w:rsid w:val="002F3C08"/>
    <w:rsid w:val="002F3C83"/>
    <w:rsid w:val="002F3C99"/>
    <w:rsid w:val="002F3DED"/>
    <w:rsid w:val="002F437C"/>
    <w:rsid w:val="002F4A9B"/>
    <w:rsid w:val="002F58D9"/>
    <w:rsid w:val="002F671D"/>
    <w:rsid w:val="002F6D1E"/>
    <w:rsid w:val="002F7183"/>
    <w:rsid w:val="002F7211"/>
    <w:rsid w:val="002F7B4B"/>
    <w:rsid w:val="0030054D"/>
    <w:rsid w:val="00300E55"/>
    <w:rsid w:val="00302547"/>
    <w:rsid w:val="00302A8F"/>
    <w:rsid w:val="0030314E"/>
    <w:rsid w:val="0030315D"/>
    <w:rsid w:val="00303667"/>
    <w:rsid w:val="003043AA"/>
    <w:rsid w:val="00304D2B"/>
    <w:rsid w:val="00304FA7"/>
    <w:rsid w:val="00305057"/>
    <w:rsid w:val="0030539D"/>
    <w:rsid w:val="00307E73"/>
    <w:rsid w:val="00310297"/>
    <w:rsid w:val="00310357"/>
    <w:rsid w:val="00310ACF"/>
    <w:rsid w:val="00310E3E"/>
    <w:rsid w:val="0031148A"/>
    <w:rsid w:val="00311B0E"/>
    <w:rsid w:val="00312428"/>
    <w:rsid w:val="00313014"/>
    <w:rsid w:val="0031301D"/>
    <w:rsid w:val="003147EA"/>
    <w:rsid w:val="00314C57"/>
    <w:rsid w:val="003157BA"/>
    <w:rsid w:val="00315A27"/>
    <w:rsid w:val="00315D55"/>
    <w:rsid w:val="003162EB"/>
    <w:rsid w:val="00316F2A"/>
    <w:rsid w:val="00317510"/>
    <w:rsid w:val="00317792"/>
    <w:rsid w:val="00320315"/>
    <w:rsid w:val="003212DB"/>
    <w:rsid w:val="0032147D"/>
    <w:rsid w:val="00321534"/>
    <w:rsid w:val="00321661"/>
    <w:rsid w:val="00321F01"/>
    <w:rsid w:val="00322343"/>
    <w:rsid w:val="00323203"/>
    <w:rsid w:val="003238DD"/>
    <w:rsid w:val="003249F7"/>
    <w:rsid w:val="003261D8"/>
    <w:rsid w:val="00327889"/>
    <w:rsid w:val="003279B3"/>
    <w:rsid w:val="00327DA5"/>
    <w:rsid w:val="00330F23"/>
    <w:rsid w:val="003326B3"/>
    <w:rsid w:val="00332CD3"/>
    <w:rsid w:val="00332FB2"/>
    <w:rsid w:val="003330F6"/>
    <w:rsid w:val="003332CF"/>
    <w:rsid w:val="00333440"/>
    <w:rsid w:val="003342F4"/>
    <w:rsid w:val="003345BF"/>
    <w:rsid w:val="00334FF0"/>
    <w:rsid w:val="00335D2A"/>
    <w:rsid w:val="003360A6"/>
    <w:rsid w:val="00336496"/>
    <w:rsid w:val="00336DDA"/>
    <w:rsid w:val="003372AD"/>
    <w:rsid w:val="003379C4"/>
    <w:rsid w:val="00337E4B"/>
    <w:rsid w:val="0034007C"/>
    <w:rsid w:val="003400B8"/>
    <w:rsid w:val="003415F8"/>
    <w:rsid w:val="00341874"/>
    <w:rsid w:val="00341B4E"/>
    <w:rsid w:val="00342C88"/>
    <w:rsid w:val="00343ACD"/>
    <w:rsid w:val="00343BEC"/>
    <w:rsid w:val="00344E8A"/>
    <w:rsid w:val="00345629"/>
    <w:rsid w:val="003471F4"/>
    <w:rsid w:val="0034731A"/>
    <w:rsid w:val="0034764B"/>
    <w:rsid w:val="00347ABB"/>
    <w:rsid w:val="00347D9F"/>
    <w:rsid w:val="00347DD0"/>
    <w:rsid w:val="0035029F"/>
    <w:rsid w:val="00350ABA"/>
    <w:rsid w:val="0035192E"/>
    <w:rsid w:val="00352246"/>
    <w:rsid w:val="003528D4"/>
    <w:rsid w:val="003529D7"/>
    <w:rsid w:val="00352EA2"/>
    <w:rsid w:val="00354081"/>
    <w:rsid w:val="003544E7"/>
    <w:rsid w:val="00354A0D"/>
    <w:rsid w:val="00355853"/>
    <w:rsid w:val="0035587A"/>
    <w:rsid w:val="00355C2C"/>
    <w:rsid w:val="00356196"/>
    <w:rsid w:val="00356CFB"/>
    <w:rsid w:val="00356E87"/>
    <w:rsid w:val="0036062E"/>
    <w:rsid w:val="00361176"/>
    <w:rsid w:val="0036133C"/>
    <w:rsid w:val="00361400"/>
    <w:rsid w:val="0036183F"/>
    <w:rsid w:val="00361D27"/>
    <w:rsid w:val="00362B43"/>
    <w:rsid w:val="00363D06"/>
    <w:rsid w:val="00364194"/>
    <w:rsid w:val="003655FE"/>
    <w:rsid w:val="00365785"/>
    <w:rsid w:val="00365896"/>
    <w:rsid w:val="00365979"/>
    <w:rsid w:val="0036624D"/>
    <w:rsid w:val="003665E4"/>
    <w:rsid w:val="003668AC"/>
    <w:rsid w:val="00367295"/>
    <w:rsid w:val="003707F9"/>
    <w:rsid w:val="003716A7"/>
    <w:rsid w:val="003718DC"/>
    <w:rsid w:val="003719ED"/>
    <w:rsid w:val="00371F60"/>
    <w:rsid w:val="00372075"/>
    <w:rsid w:val="003720F2"/>
    <w:rsid w:val="00373789"/>
    <w:rsid w:val="00373902"/>
    <w:rsid w:val="00374B10"/>
    <w:rsid w:val="00374B1F"/>
    <w:rsid w:val="0037503E"/>
    <w:rsid w:val="00376448"/>
    <w:rsid w:val="00376743"/>
    <w:rsid w:val="00376E75"/>
    <w:rsid w:val="003772FC"/>
    <w:rsid w:val="0037733A"/>
    <w:rsid w:val="003778C7"/>
    <w:rsid w:val="00377B13"/>
    <w:rsid w:val="0038060F"/>
    <w:rsid w:val="003817CB"/>
    <w:rsid w:val="00381B38"/>
    <w:rsid w:val="00381FDB"/>
    <w:rsid w:val="00382214"/>
    <w:rsid w:val="00383F19"/>
    <w:rsid w:val="00384432"/>
    <w:rsid w:val="00384AEF"/>
    <w:rsid w:val="00385A3F"/>
    <w:rsid w:val="00385B9F"/>
    <w:rsid w:val="00387776"/>
    <w:rsid w:val="00387B7A"/>
    <w:rsid w:val="003904BE"/>
    <w:rsid w:val="00390C9E"/>
    <w:rsid w:val="00390F10"/>
    <w:rsid w:val="003911C0"/>
    <w:rsid w:val="003917AB"/>
    <w:rsid w:val="00391F34"/>
    <w:rsid w:val="0039221F"/>
    <w:rsid w:val="00392558"/>
    <w:rsid w:val="00392E0E"/>
    <w:rsid w:val="00393648"/>
    <w:rsid w:val="00393EC4"/>
    <w:rsid w:val="003957F7"/>
    <w:rsid w:val="00395B19"/>
    <w:rsid w:val="003962A9"/>
    <w:rsid w:val="00396802"/>
    <w:rsid w:val="00396DAF"/>
    <w:rsid w:val="003A0320"/>
    <w:rsid w:val="003A0BFA"/>
    <w:rsid w:val="003A1142"/>
    <w:rsid w:val="003A1157"/>
    <w:rsid w:val="003A14B8"/>
    <w:rsid w:val="003A18E4"/>
    <w:rsid w:val="003A21F6"/>
    <w:rsid w:val="003A279E"/>
    <w:rsid w:val="003A2B58"/>
    <w:rsid w:val="003A3096"/>
    <w:rsid w:val="003A3930"/>
    <w:rsid w:val="003A41EF"/>
    <w:rsid w:val="003A4917"/>
    <w:rsid w:val="003A4948"/>
    <w:rsid w:val="003A6962"/>
    <w:rsid w:val="003A705B"/>
    <w:rsid w:val="003A7A29"/>
    <w:rsid w:val="003B07CA"/>
    <w:rsid w:val="003B0887"/>
    <w:rsid w:val="003B14ED"/>
    <w:rsid w:val="003B1EA9"/>
    <w:rsid w:val="003B24DF"/>
    <w:rsid w:val="003B34FC"/>
    <w:rsid w:val="003B377F"/>
    <w:rsid w:val="003B3DD8"/>
    <w:rsid w:val="003B42D0"/>
    <w:rsid w:val="003B5309"/>
    <w:rsid w:val="003B6452"/>
    <w:rsid w:val="003B6C52"/>
    <w:rsid w:val="003B77FE"/>
    <w:rsid w:val="003C00D6"/>
    <w:rsid w:val="003C0209"/>
    <w:rsid w:val="003C082E"/>
    <w:rsid w:val="003C12EF"/>
    <w:rsid w:val="003C130F"/>
    <w:rsid w:val="003C198C"/>
    <w:rsid w:val="003C1E6B"/>
    <w:rsid w:val="003C2115"/>
    <w:rsid w:val="003C25DC"/>
    <w:rsid w:val="003C3A1E"/>
    <w:rsid w:val="003C4BD5"/>
    <w:rsid w:val="003C4CF3"/>
    <w:rsid w:val="003C4F23"/>
    <w:rsid w:val="003C542C"/>
    <w:rsid w:val="003C734B"/>
    <w:rsid w:val="003C7684"/>
    <w:rsid w:val="003D0D9C"/>
    <w:rsid w:val="003D0E74"/>
    <w:rsid w:val="003D0EEF"/>
    <w:rsid w:val="003D115C"/>
    <w:rsid w:val="003D14EF"/>
    <w:rsid w:val="003D15F1"/>
    <w:rsid w:val="003D1EA9"/>
    <w:rsid w:val="003D200D"/>
    <w:rsid w:val="003D26A2"/>
    <w:rsid w:val="003D2B8C"/>
    <w:rsid w:val="003D35CE"/>
    <w:rsid w:val="003D3D31"/>
    <w:rsid w:val="003D3F74"/>
    <w:rsid w:val="003D497D"/>
    <w:rsid w:val="003D52C8"/>
    <w:rsid w:val="003D5635"/>
    <w:rsid w:val="003D5D70"/>
    <w:rsid w:val="003D6AA5"/>
    <w:rsid w:val="003D6C33"/>
    <w:rsid w:val="003D6DFA"/>
    <w:rsid w:val="003D7430"/>
    <w:rsid w:val="003D76F1"/>
    <w:rsid w:val="003E05B3"/>
    <w:rsid w:val="003E090C"/>
    <w:rsid w:val="003E0FE8"/>
    <w:rsid w:val="003E1497"/>
    <w:rsid w:val="003E1AAD"/>
    <w:rsid w:val="003E213C"/>
    <w:rsid w:val="003E279C"/>
    <w:rsid w:val="003E291D"/>
    <w:rsid w:val="003E2A55"/>
    <w:rsid w:val="003E2B13"/>
    <w:rsid w:val="003E339D"/>
    <w:rsid w:val="003E37C8"/>
    <w:rsid w:val="003E42FE"/>
    <w:rsid w:val="003E4436"/>
    <w:rsid w:val="003E488B"/>
    <w:rsid w:val="003E5195"/>
    <w:rsid w:val="003E5422"/>
    <w:rsid w:val="003E5659"/>
    <w:rsid w:val="003E6143"/>
    <w:rsid w:val="003E61C9"/>
    <w:rsid w:val="003E6D02"/>
    <w:rsid w:val="003E77B0"/>
    <w:rsid w:val="003E79D4"/>
    <w:rsid w:val="003E7BE1"/>
    <w:rsid w:val="003E7EC5"/>
    <w:rsid w:val="003F00A3"/>
    <w:rsid w:val="003F0443"/>
    <w:rsid w:val="003F05FB"/>
    <w:rsid w:val="003F0C13"/>
    <w:rsid w:val="003F0D2B"/>
    <w:rsid w:val="003F108A"/>
    <w:rsid w:val="003F10FE"/>
    <w:rsid w:val="003F15A5"/>
    <w:rsid w:val="003F1A57"/>
    <w:rsid w:val="003F1E3F"/>
    <w:rsid w:val="003F223F"/>
    <w:rsid w:val="003F37E1"/>
    <w:rsid w:val="003F3B8D"/>
    <w:rsid w:val="003F402D"/>
    <w:rsid w:val="003F4068"/>
    <w:rsid w:val="003F4E03"/>
    <w:rsid w:val="003F50C7"/>
    <w:rsid w:val="003F5150"/>
    <w:rsid w:val="003F5F15"/>
    <w:rsid w:val="003F6238"/>
    <w:rsid w:val="003F6278"/>
    <w:rsid w:val="003F6529"/>
    <w:rsid w:val="003F6611"/>
    <w:rsid w:val="003F7649"/>
    <w:rsid w:val="003F7DDE"/>
    <w:rsid w:val="00400197"/>
    <w:rsid w:val="004002D2"/>
    <w:rsid w:val="00400360"/>
    <w:rsid w:val="0040106D"/>
    <w:rsid w:val="004011CB"/>
    <w:rsid w:val="004011D7"/>
    <w:rsid w:val="0040128A"/>
    <w:rsid w:val="004013C7"/>
    <w:rsid w:val="00401A8F"/>
    <w:rsid w:val="00402176"/>
    <w:rsid w:val="004028DA"/>
    <w:rsid w:val="00403A80"/>
    <w:rsid w:val="00403D5E"/>
    <w:rsid w:val="0040476F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D82"/>
    <w:rsid w:val="00410DD9"/>
    <w:rsid w:val="004118E3"/>
    <w:rsid w:val="0041205D"/>
    <w:rsid w:val="004124A0"/>
    <w:rsid w:val="00413BD0"/>
    <w:rsid w:val="00414144"/>
    <w:rsid w:val="0041512D"/>
    <w:rsid w:val="00415C7E"/>
    <w:rsid w:val="00415F17"/>
    <w:rsid w:val="00416030"/>
    <w:rsid w:val="00416330"/>
    <w:rsid w:val="00417230"/>
    <w:rsid w:val="004214EF"/>
    <w:rsid w:val="00421B7D"/>
    <w:rsid w:val="00422822"/>
    <w:rsid w:val="00423D42"/>
    <w:rsid w:val="00424E7D"/>
    <w:rsid w:val="00425098"/>
    <w:rsid w:val="00425589"/>
    <w:rsid w:val="0042601D"/>
    <w:rsid w:val="00426081"/>
    <w:rsid w:val="00426939"/>
    <w:rsid w:val="00427453"/>
    <w:rsid w:val="00427D62"/>
    <w:rsid w:val="0043050A"/>
    <w:rsid w:val="00430566"/>
    <w:rsid w:val="0043061F"/>
    <w:rsid w:val="00430844"/>
    <w:rsid w:val="0043138A"/>
    <w:rsid w:val="004316A7"/>
    <w:rsid w:val="004319F1"/>
    <w:rsid w:val="00432491"/>
    <w:rsid w:val="004333CB"/>
    <w:rsid w:val="00433485"/>
    <w:rsid w:val="00433D0F"/>
    <w:rsid w:val="00434D71"/>
    <w:rsid w:val="00435BA0"/>
    <w:rsid w:val="00435FDE"/>
    <w:rsid w:val="004363FF"/>
    <w:rsid w:val="00436690"/>
    <w:rsid w:val="0043712B"/>
    <w:rsid w:val="00437D89"/>
    <w:rsid w:val="0044000B"/>
    <w:rsid w:val="004409A1"/>
    <w:rsid w:val="00441A58"/>
    <w:rsid w:val="00441D40"/>
    <w:rsid w:val="004426C7"/>
    <w:rsid w:val="00443052"/>
    <w:rsid w:val="004437E2"/>
    <w:rsid w:val="00443802"/>
    <w:rsid w:val="00444056"/>
    <w:rsid w:val="00444104"/>
    <w:rsid w:val="00444161"/>
    <w:rsid w:val="00444609"/>
    <w:rsid w:val="00444643"/>
    <w:rsid w:val="00444C60"/>
    <w:rsid w:val="004463BC"/>
    <w:rsid w:val="00446780"/>
    <w:rsid w:val="0045085B"/>
    <w:rsid w:val="00451615"/>
    <w:rsid w:val="00452684"/>
    <w:rsid w:val="00452BFA"/>
    <w:rsid w:val="0045589E"/>
    <w:rsid w:val="00457068"/>
    <w:rsid w:val="00460559"/>
    <w:rsid w:val="00460A0B"/>
    <w:rsid w:val="00461A64"/>
    <w:rsid w:val="004620BA"/>
    <w:rsid w:val="00464573"/>
    <w:rsid w:val="00464F9F"/>
    <w:rsid w:val="0046542C"/>
    <w:rsid w:val="004659A9"/>
    <w:rsid w:val="00465C8C"/>
    <w:rsid w:val="00465E24"/>
    <w:rsid w:val="00465FE0"/>
    <w:rsid w:val="0046605B"/>
    <w:rsid w:val="00466589"/>
    <w:rsid w:val="004671FF"/>
    <w:rsid w:val="00467B7A"/>
    <w:rsid w:val="004702DC"/>
    <w:rsid w:val="00470B96"/>
    <w:rsid w:val="0047184C"/>
    <w:rsid w:val="0047234C"/>
    <w:rsid w:val="0047236E"/>
    <w:rsid w:val="00472911"/>
    <w:rsid w:val="00473A38"/>
    <w:rsid w:val="0047468E"/>
    <w:rsid w:val="0047496E"/>
    <w:rsid w:val="00475359"/>
    <w:rsid w:val="00475743"/>
    <w:rsid w:val="004758C2"/>
    <w:rsid w:val="004759A3"/>
    <w:rsid w:val="004762E7"/>
    <w:rsid w:val="00476BAA"/>
    <w:rsid w:val="00477134"/>
    <w:rsid w:val="004772B7"/>
    <w:rsid w:val="00477B9B"/>
    <w:rsid w:val="00477D23"/>
    <w:rsid w:val="00477E5F"/>
    <w:rsid w:val="004802D4"/>
    <w:rsid w:val="00480BB4"/>
    <w:rsid w:val="00480DDF"/>
    <w:rsid w:val="00480FA6"/>
    <w:rsid w:val="0048163A"/>
    <w:rsid w:val="004819C1"/>
    <w:rsid w:val="00481C87"/>
    <w:rsid w:val="00482460"/>
    <w:rsid w:val="0048271A"/>
    <w:rsid w:val="004836E1"/>
    <w:rsid w:val="00483B19"/>
    <w:rsid w:val="004847F3"/>
    <w:rsid w:val="0048550B"/>
    <w:rsid w:val="00485978"/>
    <w:rsid w:val="004865D5"/>
    <w:rsid w:val="004873A1"/>
    <w:rsid w:val="00487403"/>
    <w:rsid w:val="00487833"/>
    <w:rsid w:val="00491712"/>
    <w:rsid w:val="00491F35"/>
    <w:rsid w:val="004923CA"/>
    <w:rsid w:val="0049296B"/>
    <w:rsid w:val="00494D6F"/>
    <w:rsid w:val="00495585"/>
    <w:rsid w:val="00495885"/>
    <w:rsid w:val="00495911"/>
    <w:rsid w:val="004964A2"/>
    <w:rsid w:val="00497A63"/>
    <w:rsid w:val="00497A91"/>
    <w:rsid w:val="004A0FFA"/>
    <w:rsid w:val="004A14A0"/>
    <w:rsid w:val="004A1910"/>
    <w:rsid w:val="004A278F"/>
    <w:rsid w:val="004A28BA"/>
    <w:rsid w:val="004A28EE"/>
    <w:rsid w:val="004A2A42"/>
    <w:rsid w:val="004A346B"/>
    <w:rsid w:val="004A3580"/>
    <w:rsid w:val="004A377A"/>
    <w:rsid w:val="004A3C30"/>
    <w:rsid w:val="004A3CD8"/>
    <w:rsid w:val="004A410E"/>
    <w:rsid w:val="004A4535"/>
    <w:rsid w:val="004A46A2"/>
    <w:rsid w:val="004A4A2D"/>
    <w:rsid w:val="004A4AD3"/>
    <w:rsid w:val="004A515F"/>
    <w:rsid w:val="004A6246"/>
    <w:rsid w:val="004A6CC0"/>
    <w:rsid w:val="004A739F"/>
    <w:rsid w:val="004B06D0"/>
    <w:rsid w:val="004B121F"/>
    <w:rsid w:val="004B343E"/>
    <w:rsid w:val="004B46C8"/>
    <w:rsid w:val="004B5373"/>
    <w:rsid w:val="004B5801"/>
    <w:rsid w:val="004B58CA"/>
    <w:rsid w:val="004B5982"/>
    <w:rsid w:val="004B5ABF"/>
    <w:rsid w:val="004B5C9B"/>
    <w:rsid w:val="004B5D34"/>
    <w:rsid w:val="004B5E33"/>
    <w:rsid w:val="004B764A"/>
    <w:rsid w:val="004B7762"/>
    <w:rsid w:val="004B79C1"/>
    <w:rsid w:val="004C024D"/>
    <w:rsid w:val="004C1E72"/>
    <w:rsid w:val="004C2EEB"/>
    <w:rsid w:val="004C3007"/>
    <w:rsid w:val="004C33E9"/>
    <w:rsid w:val="004C39ED"/>
    <w:rsid w:val="004C4B91"/>
    <w:rsid w:val="004C504D"/>
    <w:rsid w:val="004C58F3"/>
    <w:rsid w:val="004C5FBE"/>
    <w:rsid w:val="004C6EDC"/>
    <w:rsid w:val="004C7ABD"/>
    <w:rsid w:val="004D03C8"/>
    <w:rsid w:val="004D03E8"/>
    <w:rsid w:val="004D0A9B"/>
    <w:rsid w:val="004D0AB8"/>
    <w:rsid w:val="004D0AF4"/>
    <w:rsid w:val="004D15B2"/>
    <w:rsid w:val="004D179C"/>
    <w:rsid w:val="004D1A78"/>
    <w:rsid w:val="004D1B83"/>
    <w:rsid w:val="004D1BFE"/>
    <w:rsid w:val="004D1E27"/>
    <w:rsid w:val="004D22EF"/>
    <w:rsid w:val="004D3E13"/>
    <w:rsid w:val="004D42B2"/>
    <w:rsid w:val="004D6053"/>
    <w:rsid w:val="004D6190"/>
    <w:rsid w:val="004D6455"/>
    <w:rsid w:val="004D78C2"/>
    <w:rsid w:val="004D7996"/>
    <w:rsid w:val="004D7E91"/>
    <w:rsid w:val="004D7ED8"/>
    <w:rsid w:val="004E0221"/>
    <w:rsid w:val="004E1248"/>
    <w:rsid w:val="004E1305"/>
    <w:rsid w:val="004E15E0"/>
    <w:rsid w:val="004E2961"/>
    <w:rsid w:val="004E2C3F"/>
    <w:rsid w:val="004E2E30"/>
    <w:rsid w:val="004E392C"/>
    <w:rsid w:val="004E499A"/>
    <w:rsid w:val="004E4A5B"/>
    <w:rsid w:val="004E4FBD"/>
    <w:rsid w:val="004E5602"/>
    <w:rsid w:val="004E60D6"/>
    <w:rsid w:val="004E6183"/>
    <w:rsid w:val="004E64AA"/>
    <w:rsid w:val="004E7D15"/>
    <w:rsid w:val="004E7D77"/>
    <w:rsid w:val="004F04FD"/>
    <w:rsid w:val="004F07A5"/>
    <w:rsid w:val="004F0AD3"/>
    <w:rsid w:val="004F0D42"/>
    <w:rsid w:val="004F14B9"/>
    <w:rsid w:val="004F14E5"/>
    <w:rsid w:val="004F1C9C"/>
    <w:rsid w:val="004F1E57"/>
    <w:rsid w:val="004F1E8D"/>
    <w:rsid w:val="004F25A6"/>
    <w:rsid w:val="004F2AD6"/>
    <w:rsid w:val="004F3F23"/>
    <w:rsid w:val="004F4F21"/>
    <w:rsid w:val="004F4F35"/>
    <w:rsid w:val="004F53D9"/>
    <w:rsid w:val="004F7414"/>
    <w:rsid w:val="004F78DD"/>
    <w:rsid w:val="004F7A24"/>
    <w:rsid w:val="004F7AF7"/>
    <w:rsid w:val="004F7CEE"/>
    <w:rsid w:val="00500650"/>
    <w:rsid w:val="00500704"/>
    <w:rsid w:val="0050164D"/>
    <w:rsid w:val="00502400"/>
    <w:rsid w:val="00502C21"/>
    <w:rsid w:val="00503CCA"/>
    <w:rsid w:val="00504154"/>
    <w:rsid w:val="00504757"/>
    <w:rsid w:val="00504CE7"/>
    <w:rsid w:val="0050562E"/>
    <w:rsid w:val="00505A7B"/>
    <w:rsid w:val="00505F53"/>
    <w:rsid w:val="00506E08"/>
    <w:rsid w:val="00506FF2"/>
    <w:rsid w:val="00507370"/>
    <w:rsid w:val="00507771"/>
    <w:rsid w:val="005114EE"/>
    <w:rsid w:val="00511A09"/>
    <w:rsid w:val="005121FE"/>
    <w:rsid w:val="0051238A"/>
    <w:rsid w:val="00512561"/>
    <w:rsid w:val="00512AA4"/>
    <w:rsid w:val="00513456"/>
    <w:rsid w:val="00513963"/>
    <w:rsid w:val="00513B79"/>
    <w:rsid w:val="00513E9D"/>
    <w:rsid w:val="00514CC6"/>
    <w:rsid w:val="00514DF1"/>
    <w:rsid w:val="00515259"/>
    <w:rsid w:val="0051537A"/>
    <w:rsid w:val="005156E4"/>
    <w:rsid w:val="005168B1"/>
    <w:rsid w:val="00520932"/>
    <w:rsid w:val="00522593"/>
    <w:rsid w:val="00522604"/>
    <w:rsid w:val="00523540"/>
    <w:rsid w:val="00523962"/>
    <w:rsid w:val="00523995"/>
    <w:rsid w:val="00523A86"/>
    <w:rsid w:val="00523E3F"/>
    <w:rsid w:val="00524128"/>
    <w:rsid w:val="00524A26"/>
    <w:rsid w:val="00525B5A"/>
    <w:rsid w:val="00525D5F"/>
    <w:rsid w:val="00526052"/>
    <w:rsid w:val="00526EC7"/>
    <w:rsid w:val="00526EFF"/>
    <w:rsid w:val="00527521"/>
    <w:rsid w:val="00527C53"/>
    <w:rsid w:val="00530903"/>
    <w:rsid w:val="00530E43"/>
    <w:rsid w:val="00531067"/>
    <w:rsid w:val="0053121E"/>
    <w:rsid w:val="00531F30"/>
    <w:rsid w:val="00532278"/>
    <w:rsid w:val="005328EC"/>
    <w:rsid w:val="00532A1B"/>
    <w:rsid w:val="0053322B"/>
    <w:rsid w:val="0053371A"/>
    <w:rsid w:val="00533D47"/>
    <w:rsid w:val="00533D66"/>
    <w:rsid w:val="00533E48"/>
    <w:rsid w:val="005340A1"/>
    <w:rsid w:val="00535000"/>
    <w:rsid w:val="00535221"/>
    <w:rsid w:val="005356AD"/>
    <w:rsid w:val="00535737"/>
    <w:rsid w:val="00535E86"/>
    <w:rsid w:val="005366F4"/>
    <w:rsid w:val="00536988"/>
    <w:rsid w:val="005373C9"/>
    <w:rsid w:val="00537CA3"/>
    <w:rsid w:val="00537D80"/>
    <w:rsid w:val="0054115B"/>
    <w:rsid w:val="0054168E"/>
    <w:rsid w:val="00541DD9"/>
    <w:rsid w:val="0054258F"/>
    <w:rsid w:val="0054266E"/>
    <w:rsid w:val="00542AA6"/>
    <w:rsid w:val="00542AB0"/>
    <w:rsid w:val="00542B4C"/>
    <w:rsid w:val="00542C1E"/>
    <w:rsid w:val="00543AC9"/>
    <w:rsid w:val="00543FAE"/>
    <w:rsid w:val="00544DB3"/>
    <w:rsid w:val="00545627"/>
    <w:rsid w:val="005470C6"/>
    <w:rsid w:val="005475E8"/>
    <w:rsid w:val="00547D88"/>
    <w:rsid w:val="0055145F"/>
    <w:rsid w:val="00551F98"/>
    <w:rsid w:val="0055240B"/>
    <w:rsid w:val="00552639"/>
    <w:rsid w:val="00552FBA"/>
    <w:rsid w:val="0055387B"/>
    <w:rsid w:val="005544D2"/>
    <w:rsid w:val="00554BC6"/>
    <w:rsid w:val="00554FDE"/>
    <w:rsid w:val="00555602"/>
    <w:rsid w:val="00556184"/>
    <w:rsid w:val="005563DC"/>
    <w:rsid w:val="00556E93"/>
    <w:rsid w:val="005613E7"/>
    <w:rsid w:val="00562142"/>
    <w:rsid w:val="005626E8"/>
    <w:rsid w:val="00562913"/>
    <w:rsid w:val="00563BF6"/>
    <w:rsid w:val="0056469A"/>
    <w:rsid w:val="00564742"/>
    <w:rsid w:val="005648FA"/>
    <w:rsid w:val="0056521D"/>
    <w:rsid w:val="00565249"/>
    <w:rsid w:val="005653C9"/>
    <w:rsid w:val="005662F8"/>
    <w:rsid w:val="005667D0"/>
    <w:rsid w:val="005668D7"/>
    <w:rsid w:val="00566978"/>
    <w:rsid w:val="00566A1A"/>
    <w:rsid w:val="005679AA"/>
    <w:rsid w:val="00570081"/>
    <w:rsid w:val="0057015D"/>
    <w:rsid w:val="00570559"/>
    <w:rsid w:val="00570717"/>
    <w:rsid w:val="005718C2"/>
    <w:rsid w:val="0057238E"/>
    <w:rsid w:val="0057303F"/>
    <w:rsid w:val="00573583"/>
    <w:rsid w:val="00573E5B"/>
    <w:rsid w:val="00573ED4"/>
    <w:rsid w:val="00574042"/>
    <w:rsid w:val="0057488A"/>
    <w:rsid w:val="00574EB7"/>
    <w:rsid w:val="005754B9"/>
    <w:rsid w:val="005762D9"/>
    <w:rsid w:val="00576AEC"/>
    <w:rsid w:val="0057744A"/>
    <w:rsid w:val="00577560"/>
    <w:rsid w:val="005807BA"/>
    <w:rsid w:val="00580EA8"/>
    <w:rsid w:val="00580FD3"/>
    <w:rsid w:val="00581E46"/>
    <w:rsid w:val="00582794"/>
    <w:rsid w:val="00582C38"/>
    <w:rsid w:val="0058369C"/>
    <w:rsid w:val="00583BC6"/>
    <w:rsid w:val="005840A0"/>
    <w:rsid w:val="00584B7F"/>
    <w:rsid w:val="00584D8B"/>
    <w:rsid w:val="005851F8"/>
    <w:rsid w:val="00585712"/>
    <w:rsid w:val="00586A41"/>
    <w:rsid w:val="0058762A"/>
    <w:rsid w:val="005878E1"/>
    <w:rsid w:val="00590043"/>
    <w:rsid w:val="00590A95"/>
    <w:rsid w:val="00590B3B"/>
    <w:rsid w:val="00590C70"/>
    <w:rsid w:val="0059175C"/>
    <w:rsid w:val="00591927"/>
    <w:rsid w:val="005919F8"/>
    <w:rsid w:val="00592248"/>
    <w:rsid w:val="00592CBD"/>
    <w:rsid w:val="00594719"/>
    <w:rsid w:val="00594AE3"/>
    <w:rsid w:val="00594C62"/>
    <w:rsid w:val="005953AD"/>
    <w:rsid w:val="00595693"/>
    <w:rsid w:val="00596EBC"/>
    <w:rsid w:val="00597264"/>
    <w:rsid w:val="00597DF5"/>
    <w:rsid w:val="005A0903"/>
    <w:rsid w:val="005A1007"/>
    <w:rsid w:val="005A1F98"/>
    <w:rsid w:val="005A240E"/>
    <w:rsid w:val="005A27FF"/>
    <w:rsid w:val="005A3582"/>
    <w:rsid w:val="005A38EA"/>
    <w:rsid w:val="005A3AD2"/>
    <w:rsid w:val="005A4F14"/>
    <w:rsid w:val="005A73F6"/>
    <w:rsid w:val="005A7D38"/>
    <w:rsid w:val="005B0CEC"/>
    <w:rsid w:val="005B13B2"/>
    <w:rsid w:val="005B1A5A"/>
    <w:rsid w:val="005B2031"/>
    <w:rsid w:val="005B220B"/>
    <w:rsid w:val="005B230A"/>
    <w:rsid w:val="005B25BA"/>
    <w:rsid w:val="005B2854"/>
    <w:rsid w:val="005B2B74"/>
    <w:rsid w:val="005B2C58"/>
    <w:rsid w:val="005B3083"/>
    <w:rsid w:val="005B472B"/>
    <w:rsid w:val="005B5095"/>
    <w:rsid w:val="005B51F7"/>
    <w:rsid w:val="005B53F9"/>
    <w:rsid w:val="005B5BDC"/>
    <w:rsid w:val="005B6D27"/>
    <w:rsid w:val="005B759D"/>
    <w:rsid w:val="005B7AD0"/>
    <w:rsid w:val="005C0ADD"/>
    <w:rsid w:val="005C1086"/>
    <w:rsid w:val="005C10A7"/>
    <w:rsid w:val="005C1197"/>
    <w:rsid w:val="005C2A6C"/>
    <w:rsid w:val="005C428E"/>
    <w:rsid w:val="005C478C"/>
    <w:rsid w:val="005C4E8B"/>
    <w:rsid w:val="005C50EC"/>
    <w:rsid w:val="005C50F0"/>
    <w:rsid w:val="005C5159"/>
    <w:rsid w:val="005C51E8"/>
    <w:rsid w:val="005C5D4F"/>
    <w:rsid w:val="005C5DD9"/>
    <w:rsid w:val="005C5ED8"/>
    <w:rsid w:val="005C63DB"/>
    <w:rsid w:val="005C6758"/>
    <w:rsid w:val="005C6B7D"/>
    <w:rsid w:val="005C6C06"/>
    <w:rsid w:val="005C7042"/>
    <w:rsid w:val="005D0143"/>
    <w:rsid w:val="005D0C17"/>
    <w:rsid w:val="005D0FD1"/>
    <w:rsid w:val="005D1DFE"/>
    <w:rsid w:val="005D4E0B"/>
    <w:rsid w:val="005D59F6"/>
    <w:rsid w:val="005D5D3F"/>
    <w:rsid w:val="005D6684"/>
    <w:rsid w:val="005D6865"/>
    <w:rsid w:val="005D6DDC"/>
    <w:rsid w:val="005D76C8"/>
    <w:rsid w:val="005D77C8"/>
    <w:rsid w:val="005D7A5F"/>
    <w:rsid w:val="005E0BD5"/>
    <w:rsid w:val="005E0F6F"/>
    <w:rsid w:val="005E1631"/>
    <w:rsid w:val="005E18F3"/>
    <w:rsid w:val="005E2FE6"/>
    <w:rsid w:val="005E3059"/>
    <w:rsid w:val="005E33E0"/>
    <w:rsid w:val="005E38F1"/>
    <w:rsid w:val="005E3D60"/>
    <w:rsid w:val="005E4F09"/>
    <w:rsid w:val="005E5709"/>
    <w:rsid w:val="005E5B37"/>
    <w:rsid w:val="005E5FE3"/>
    <w:rsid w:val="005E675E"/>
    <w:rsid w:val="005E725A"/>
    <w:rsid w:val="005E7E59"/>
    <w:rsid w:val="005F08A7"/>
    <w:rsid w:val="005F251E"/>
    <w:rsid w:val="005F2AF5"/>
    <w:rsid w:val="005F310A"/>
    <w:rsid w:val="005F34F1"/>
    <w:rsid w:val="005F3F7D"/>
    <w:rsid w:val="005F44C8"/>
    <w:rsid w:val="005F46A8"/>
    <w:rsid w:val="005F5384"/>
    <w:rsid w:val="005F6136"/>
    <w:rsid w:val="005F6BC2"/>
    <w:rsid w:val="005F7330"/>
    <w:rsid w:val="005F758C"/>
    <w:rsid w:val="005F7CF9"/>
    <w:rsid w:val="005F7D4A"/>
    <w:rsid w:val="005F7DC2"/>
    <w:rsid w:val="00600373"/>
    <w:rsid w:val="006010B3"/>
    <w:rsid w:val="006013D2"/>
    <w:rsid w:val="00601FBC"/>
    <w:rsid w:val="00602324"/>
    <w:rsid w:val="006029E8"/>
    <w:rsid w:val="00602DAA"/>
    <w:rsid w:val="0060346E"/>
    <w:rsid w:val="006040A3"/>
    <w:rsid w:val="00604D75"/>
    <w:rsid w:val="0060556B"/>
    <w:rsid w:val="006055C5"/>
    <w:rsid w:val="006057A5"/>
    <w:rsid w:val="0060586B"/>
    <w:rsid w:val="006069F7"/>
    <w:rsid w:val="00606DCE"/>
    <w:rsid w:val="006070CD"/>
    <w:rsid w:val="006072AF"/>
    <w:rsid w:val="006072E4"/>
    <w:rsid w:val="00607BAC"/>
    <w:rsid w:val="00610078"/>
    <w:rsid w:val="0061050A"/>
    <w:rsid w:val="006105C3"/>
    <w:rsid w:val="00610CA2"/>
    <w:rsid w:val="006110C7"/>
    <w:rsid w:val="0061186A"/>
    <w:rsid w:val="00611D04"/>
    <w:rsid w:val="00611F97"/>
    <w:rsid w:val="0061221B"/>
    <w:rsid w:val="00612515"/>
    <w:rsid w:val="00613157"/>
    <w:rsid w:val="006138DF"/>
    <w:rsid w:val="00613977"/>
    <w:rsid w:val="00614013"/>
    <w:rsid w:val="00616426"/>
    <w:rsid w:val="006166F7"/>
    <w:rsid w:val="006166FA"/>
    <w:rsid w:val="00616A81"/>
    <w:rsid w:val="006178B0"/>
    <w:rsid w:val="006178C6"/>
    <w:rsid w:val="00617A8E"/>
    <w:rsid w:val="006204E8"/>
    <w:rsid w:val="00620556"/>
    <w:rsid w:val="00621172"/>
    <w:rsid w:val="006221D7"/>
    <w:rsid w:val="0062247B"/>
    <w:rsid w:val="00622E17"/>
    <w:rsid w:val="006233E0"/>
    <w:rsid w:val="0062359F"/>
    <w:rsid w:val="00624CFA"/>
    <w:rsid w:val="006263BF"/>
    <w:rsid w:val="00626520"/>
    <w:rsid w:val="00626C2A"/>
    <w:rsid w:val="00626F0A"/>
    <w:rsid w:val="00627415"/>
    <w:rsid w:val="00627978"/>
    <w:rsid w:val="00627C39"/>
    <w:rsid w:val="00627E16"/>
    <w:rsid w:val="00627FCC"/>
    <w:rsid w:val="00630E68"/>
    <w:rsid w:val="00631CB2"/>
    <w:rsid w:val="00632705"/>
    <w:rsid w:val="00633E23"/>
    <w:rsid w:val="00633E3F"/>
    <w:rsid w:val="00633F84"/>
    <w:rsid w:val="00634799"/>
    <w:rsid w:val="006347FE"/>
    <w:rsid w:val="00634A8D"/>
    <w:rsid w:val="0063531A"/>
    <w:rsid w:val="00637338"/>
    <w:rsid w:val="006374EA"/>
    <w:rsid w:val="00637BE7"/>
    <w:rsid w:val="00640E5A"/>
    <w:rsid w:val="00640F62"/>
    <w:rsid w:val="0064177E"/>
    <w:rsid w:val="006418E5"/>
    <w:rsid w:val="00641CB4"/>
    <w:rsid w:val="00641EB7"/>
    <w:rsid w:val="0064415A"/>
    <w:rsid w:val="00644944"/>
    <w:rsid w:val="00645449"/>
    <w:rsid w:val="00645A3E"/>
    <w:rsid w:val="00645D97"/>
    <w:rsid w:val="0064688C"/>
    <w:rsid w:val="0064790D"/>
    <w:rsid w:val="00647C5B"/>
    <w:rsid w:val="006510A3"/>
    <w:rsid w:val="00651132"/>
    <w:rsid w:val="006514AB"/>
    <w:rsid w:val="00651CF4"/>
    <w:rsid w:val="00652839"/>
    <w:rsid w:val="00653277"/>
    <w:rsid w:val="00653685"/>
    <w:rsid w:val="006538DD"/>
    <w:rsid w:val="00654B0B"/>
    <w:rsid w:val="00655524"/>
    <w:rsid w:val="00655994"/>
    <w:rsid w:val="006559A0"/>
    <w:rsid w:val="00655D23"/>
    <w:rsid w:val="006566DA"/>
    <w:rsid w:val="006567EB"/>
    <w:rsid w:val="00656D0B"/>
    <w:rsid w:val="00657005"/>
    <w:rsid w:val="006574AD"/>
    <w:rsid w:val="006574EB"/>
    <w:rsid w:val="00657BCB"/>
    <w:rsid w:val="00657D08"/>
    <w:rsid w:val="00657F2B"/>
    <w:rsid w:val="006611FC"/>
    <w:rsid w:val="00662060"/>
    <w:rsid w:val="00662EA9"/>
    <w:rsid w:val="006632B4"/>
    <w:rsid w:val="00663958"/>
    <w:rsid w:val="00663C50"/>
    <w:rsid w:val="00663EDF"/>
    <w:rsid w:val="006646F5"/>
    <w:rsid w:val="00664705"/>
    <w:rsid w:val="0066522E"/>
    <w:rsid w:val="00665B38"/>
    <w:rsid w:val="00665F6E"/>
    <w:rsid w:val="00665FD1"/>
    <w:rsid w:val="00666EF9"/>
    <w:rsid w:val="00667AC5"/>
    <w:rsid w:val="006700B0"/>
    <w:rsid w:val="00670277"/>
    <w:rsid w:val="0067037F"/>
    <w:rsid w:val="006708A5"/>
    <w:rsid w:val="00670B57"/>
    <w:rsid w:val="00672733"/>
    <w:rsid w:val="006727A2"/>
    <w:rsid w:val="00672F80"/>
    <w:rsid w:val="0067366B"/>
    <w:rsid w:val="0067398D"/>
    <w:rsid w:val="00673C92"/>
    <w:rsid w:val="00674362"/>
    <w:rsid w:val="006748FB"/>
    <w:rsid w:val="00674983"/>
    <w:rsid w:val="00675D76"/>
    <w:rsid w:val="00676105"/>
    <w:rsid w:val="006761EE"/>
    <w:rsid w:val="006763AB"/>
    <w:rsid w:val="00676B25"/>
    <w:rsid w:val="00676CA4"/>
    <w:rsid w:val="00677806"/>
    <w:rsid w:val="00677F7C"/>
    <w:rsid w:val="00680A33"/>
    <w:rsid w:val="006812FF"/>
    <w:rsid w:val="00682EAD"/>
    <w:rsid w:val="00683535"/>
    <w:rsid w:val="00683815"/>
    <w:rsid w:val="0068399D"/>
    <w:rsid w:val="00684683"/>
    <w:rsid w:val="00684980"/>
    <w:rsid w:val="00684D32"/>
    <w:rsid w:val="00685F35"/>
    <w:rsid w:val="00686483"/>
    <w:rsid w:val="006869D8"/>
    <w:rsid w:val="006875A6"/>
    <w:rsid w:val="006907DF"/>
    <w:rsid w:val="00690982"/>
    <w:rsid w:val="00691857"/>
    <w:rsid w:val="006920AC"/>
    <w:rsid w:val="00692D60"/>
    <w:rsid w:val="0069408C"/>
    <w:rsid w:val="00694475"/>
    <w:rsid w:val="00694D31"/>
    <w:rsid w:val="0069556A"/>
    <w:rsid w:val="00696199"/>
    <w:rsid w:val="006963D6"/>
    <w:rsid w:val="006964BC"/>
    <w:rsid w:val="00696C11"/>
    <w:rsid w:val="00696C55"/>
    <w:rsid w:val="0069719F"/>
    <w:rsid w:val="006A06BE"/>
    <w:rsid w:val="006A0B7D"/>
    <w:rsid w:val="006A0E50"/>
    <w:rsid w:val="006A15D9"/>
    <w:rsid w:val="006A16C4"/>
    <w:rsid w:val="006A19FE"/>
    <w:rsid w:val="006A1B55"/>
    <w:rsid w:val="006A1CE2"/>
    <w:rsid w:val="006A1D83"/>
    <w:rsid w:val="006A1EC3"/>
    <w:rsid w:val="006A2021"/>
    <w:rsid w:val="006A2D3D"/>
    <w:rsid w:val="006A356C"/>
    <w:rsid w:val="006A3CB5"/>
    <w:rsid w:val="006A46B6"/>
    <w:rsid w:val="006A5DFC"/>
    <w:rsid w:val="006A5F0D"/>
    <w:rsid w:val="006A6EAA"/>
    <w:rsid w:val="006A717B"/>
    <w:rsid w:val="006A7D52"/>
    <w:rsid w:val="006B002D"/>
    <w:rsid w:val="006B0181"/>
    <w:rsid w:val="006B0220"/>
    <w:rsid w:val="006B0A1C"/>
    <w:rsid w:val="006B0D48"/>
    <w:rsid w:val="006B1037"/>
    <w:rsid w:val="006B130E"/>
    <w:rsid w:val="006B20F3"/>
    <w:rsid w:val="006B2954"/>
    <w:rsid w:val="006B2A47"/>
    <w:rsid w:val="006B3018"/>
    <w:rsid w:val="006B3381"/>
    <w:rsid w:val="006B6616"/>
    <w:rsid w:val="006B6664"/>
    <w:rsid w:val="006B71D8"/>
    <w:rsid w:val="006B77BE"/>
    <w:rsid w:val="006B7FD5"/>
    <w:rsid w:val="006C0DD0"/>
    <w:rsid w:val="006C17BB"/>
    <w:rsid w:val="006C1AA3"/>
    <w:rsid w:val="006C2470"/>
    <w:rsid w:val="006C2BAD"/>
    <w:rsid w:val="006C3A97"/>
    <w:rsid w:val="006C45B7"/>
    <w:rsid w:val="006C4B7E"/>
    <w:rsid w:val="006C50CA"/>
    <w:rsid w:val="006C62B7"/>
    <w:rsid w:val="006C67C3"/>
    <w:rsid w:val="006D054B"/>
    <w:rsid w:val="006D0B26"/>
    <w:rsid w:val="006D1356"/>
    <w:rsid w:val="006D16F2"/>
    <w:rsid w:val="006D24C1"/>
    <w:rsid w:val="006D2C3E"/>
    <w:rsid w:val="006D2EE8"/>
    <w:rsid w:val="006D3811"/>
    <w:rsid w:val="006D3AD6"/>
    <w:rsid w:val="006D5000"/>
    <w:rsid w:val="006D5177"/>
    <w:rsid w:val="006D57BA"/>
    <w:rsid w:val="006D5DF6"/>
    <w:rsid w:val="006D692C"/>
    <w:rsid w:val="006D6ABA"/>
    <w:rsid w:val="006D6FB6"/>
    <w:rsid w:val="006D76C8"/>
    <w:rsid w:val="006D7C4A"/>
    <w:rsid w:val="006E098C"/>
    <w:rsid w:val="006E0CBC"/>
    <w:rsid w:val="006E1100"/>
    <w:rsid w:val="006E31B5"/>
    <w:rsid w:val="006E3494"/>
    <w:rsid w:val="006E5BCE"/>
    <w:rsid w:val="006E5DBE"/>
    <w:rsid w:val="006E6745"/>
    <w:rsid w:val="006E6985"/>
    <w:rsid w:val="006E7DCD"/>
    <w:rsid w:val="006E7ECF"/>
    <w:rsid w:val="006F01B9"/>
    <w:rsid w:val="006F03FE"/>
    <w:rsid w:val="006F075D"/>
    <w:rsid w:val="006F0923"/>
    <w:rsid w:val="006F1397"/>
    <w:rsid w:val="006F1582"/>
    <w:rsid w:val="006F207C"/>
    <w:rsid w:val="006F20DA"/>
    <w:rsid w:val="006F28D6"/>
    <w:rsid w:val="006F2B86"/>
    <w:rsid w:val="006F2CB6"/>
    <w:rsid w:val="006F346A"/>
    <w:rsid w:val="006F414C"/>
    <w:rsid w:val="006F41B1"/>
    <w:rsid w:val="006F442D"/>
    <w:rsid w:val="006F452D"/>
    <w:rsid w:val="006F4C4C"/>
    <w:rsid w:val="006F62DF"/>
    <w:rsid w:val="006F6862"/>
    <w:rsid w:val="006F6E1B"/>
    <w:rsid w:val="006F78FA"/>
    <w:rsid w:val="006F7DEC"/>
    <w:rsid w:val="00700A7E"/>
    <w:rsid w:val="007010F1"/>
    <w:rsid w:val="00701C68"/>
    <w:rsid w:val="00701CA9"/>
    <w:rsid w:val="0070229F"/>
    <w:rsid w:val="00702504"/>
    <w:rsid w:val="00702564"/>
    <w:rsid w:val="00702F17"/>
    <w:rsid w:val="007032C7"/>
    <w:rsid w:val="0070345D"/>
    <w:rsid w:val="00703978"/>
    <w:rsid w:val="00703DCD"/>
    <w:rsid w:val="00704176"/>
    <w:rsid w:val="0070502E"/>
    <w:rsid w:val="00705B2F"/>
    <w:rsid w:val="00705C5E"/>
    <w:rsid w:val="00705C6B"/>
    <w:rsid w:val="007071F8"/>
    <w:rsid w:val="0070731E"/>
    <w:rsid w:val="0070746D"/>
    <w:rsid w:val="007103BB"/>
    <w:rsid w:val="00710865"/>
    <w:rsid w:val="00710F19"/>
    <w:rsid w:val="00711310"/>
    <w:rsid w:val="007121F9"/>
    <w:rsid w:val="00712206"/>
    <w:rsid w:val="00712367"/>
    <w:rsid w:val="00712937"/>
    <w:rsid w:val="00712DA2"/>
    <w:rsid w:val="00712FC0"/>
    <w:rsid w:val="00713080"/>
    <w:rsid w:val="007153E7"/>
    <w:rsid w:val="00715639"/>
    <w:rsid w:val="0071579A"/>
    <w:rsid w:val="007159BF"/>
    <w:rsid w:val="00716185"/>
    <w:rsid w:val="007163F2"/>
    <w:rsid w:val="00716A40"/>
    <w:rsid w:val="00716ACB"/>
    <w:rsid w:val="00717649"/>
    <w:rsid w:val="00717819"/>
    <w:rsid w:val="00717C30"/>
    <w:rsid w:val="00717E3A"/>
    <w:rsid w:val="007208F7"/>
    <w:rsid w:val="00720D79"/>
    <w:rsid w:val="00720F89"/>
    <w:rsid w:val="0072113D"/>
    <w:rsid w:val="00721B76"/>
    <w:rsid w:val="007225D0"/>
    <w:rsid w:val="00722693"/>
    <w:rsid w:val="00722BCD"/>
    <w:rsid w:val="007234FE"/>
    <w:rsid w:val="00724394"/>
    <w:rsid w:val="007249DC"/>
    <w:rsid w:val="007259C0"/>
    <w:rsid w:val="00726AA2"/>
    <w:rsid w:val="0072722D"/>
    <w:rsid w:val="007272ED"/>
    <w:rsid w:val="00727517"/>
    <w:rsid w:val="007277F2"/>
    <w:rsid w:val="0073043F"/>
    <w:rsid w:val="0073052D"/>
    <w:rsid w:val="00731BE4"/>
    <w:rsid w:val="00732177"/>
    <w:rsid w:val="00732E2B"/>
    <w:rsid w:val="007331C5"/>
    <w:rsid w:val="00733680"/>
    <w:rsid w:val="00733DCB"/>
    <w:rsid w:val="007347F0"/>
    <w:rsid w:val="00735A2B"/>
    <w:rsid w:val="007361B2"/>
    <w:rsid w:val="00736CC8"/>
    <w:rsid w:val="00736EB2"/>
    <w:rsid w:val="007371F8"/>
    <w:rsid w:val="007372CC"/>
    <w:rsid w:val="0073753E"/>
    <w:rsid w:val="00740603"/>
    <w:rsid w:val="00740D3E"/>
    <w:rsid w:val="007410E8"/>
    <w:rsid w:val="0074168D"/>
    <w:rsid w:val="00741949"/>
    <w:rsid w:val="007420EB"/>
    <w:rsid w:val="007423E3"/>
    <w:rsid w:val="007438F8"/>
    <w:rsid w:val="00743CF6"/>
    <w:rsid w:val="00744F93"/>
    <w:rsid w:val="007452DC"/>
    <w:rsid w:val="00745856"/>
    <w:rsid w:val="00747581"/>
    <w:rsid w:val="00747FD8"/>
    <w:rsid w:val="00750AE6"/>
    <w:rsid w:val="00750E11"/>
    <w:rsid w:val="007511BF"/>
    <w:rsid w:val="00751545"/>
    <w:rsid w:val="00751997"/>
    <w:rsid w:val="007523DC"/>
    <w:rsid w:val="00752FF9"/>
    <w:rsid w:val="007539A3"/>
    <w:rsid w:val="00753C91"/>
    <w:rsid w:val="00753FCD"/>
    <w:rsid w:val="00754F88"/>
    <w:rsid w:val="007553FB"/>
    <w:rsid w:val="00755680"/>
    <w:rsid w:val="00755F0B"/>
    <w:rsid w:val="00755FAD"/>
    <w:rsid w:val="0075629C"/>
    <w:rsid w:val="00756523"/>
    <w:rsid w:val="007568AF"/>
    <w:rsid w:val="0075729E"/>
    <w:rsid w:val="00757715"/>
    <w:rsid w:val="00760056"/>
    <w:rsid w:val="00760779"/>
    <w:rsid w:val="00760AAB"/>
    <w:rsid w:val="00761760"/>
    <w:rsid w:val="00761BA8"/>
    <w:rsid w:val="00762784"/>
    <w:rsid w:val="00762CDB"/>
    <w:rsid w:val="007634CE"/>
    <w:rsid w:val="00763CFB"/>
    <w:rsid w:val="007645FF"/>
    <w:rsid w:val="00764A50"/>
    <w:rsid w:val="00764D43"/>
    <w:rsid w:val="00764D94"/>
    <w:rsid w:val="007652FB"/>
    <w:rsid w:val="007660F9"/>
    <w:rsid w:val="0076631C"/>
    <w:rsid w:val="00766986"/>
    <w:rsid w:val="00766DDE"/>
    <w:rsid w:val="00767666"/>
    <w:rsid w:val="00767673"/>
    <w:rsid w:val="0076793E"/>
    <w:rsid w:val="00767DBB"/>
    <w:rsid w:val="00767E21"/>
    <w:rsid w:val="00770480"/>
    <w:rsid w:val="00770665"/>
    <w:rsid w:val="00770AE1"/>
    <w:rsid w:val="0077102A"/>
    <w:rsid w:val="0077137B"/>
    <w:rsid w:val="007720C2"/>
    <w:rsid w:val="0077232B"/>
    <w:rsid w:val="0077256E"/>
    <w:rsid w:val="00772851"/>
    <w:rsid w:val="00772FB2"/>
    <w:rsid w:val="00772FDA"/>
    <w:rsid w:val="00773194"/>
    <w:rsid w:val="00773CB6"/>
    <w:rsid w:val="00773DB6"/>
    <w:rsid w:val="00773E26"/>
    <w:rsid w:val="00774AE3"/>
    <w:rsid w:val="00774B93"/>
    <w:rsid w:val="007753CE"/>
    <w:rsid w:val="00775B0B"/>
    <w:rsid w:val="00775B95"/>
    <w:rsid w:val="00775CB4"/>
    <w:rsid w:val="00776890"/>
    <w:rsid w:val="00777165"/>
    <w:rsid w:val="00777558"/>
    <w:rsid w:val="0077792C"/>
    <w:rsid w:val="00777DC2"/>
    <w:rsid w:val="00777EB5"/>
    <w:rsid w:val="007808B6"/>
    <w:rsid w:val="00780B28"/>
    <w:rsid w:val="00780B7F"/>
    <w:rsid w:val="00781160"/>
    <w:rsid w:val="00781B75"/>
    <w:rsid w:val="00782336"/>
    <w:rsid w:val="007825FB"/>
    <w:rsid w:val="007835AD"/>
    <w:rsid w:val="00785A83"/>
    <w:rsid w:val="00785A97"/>
    <w:rsid w:val="00786319"/>
    <w:rsid w:val="00786A21"/>
    <w:rsid w:val="00787020"/>
    <w:rsid w:val="007875DA"/>
    <w:rsid w:val="00787ADD"/>
    <w:rsid w:val="00790653"/>
    <w:rsid w:val="00790E76"/>
    <w:rsid w:val="007930A7"/>
    <w:rsid w:val="00793D82"/>
    <w:rsid w:val="00793DDA"/>
    <w:rsid w:val="0079492C"/>
    <w:rsid w:val="007953D0"/>
    <w:rsid w:val="007967D6"/>
    <w:rsid w:val="0079771E"/>
    <w:rsid w:val="007A0A9B"/>
    <w:rsid w:val="007A1308"/>
    <w:rsid w:val="007A25B6"/>
    <w:rsid w:val="007A262E"/>
    <w:rsid w:val="007A2C63"/>
    <w:rsid w:val="007A30B4"/>
    <w:rsid w:val="007A3385"/>
    <w:rsid w:val="007A3B6D"/>
    <w:rsid w:val="007A3EC3"/>
    <w:rsid w:val="007A4362"/>
    <w:rsid w:val="007A4E10"/>
    <w:rsid w:val="007A5A49"/>
    <w:rsid w:val="007A5D8F"/>
    <w:rsid w:val="007A6DC8"/>
    <w:rsid w:val="007B0124"/>
    <w:rsid w:val="007B091C"/>
    <w:rsid w:val="007B1160"/>
    <w:rsid w:val="007B17A3"/>
    <w:rsid w:val="007B17EA"/>
    <w:rsid w:val="007B198A"/>
    <w:rsid w:val="007B2457"/>
    <w:rsid w:val="007B2602"/>
    <w:rsid w:val="007B3B4B"/>
    <w:rsid w:val="007B42EF"/>
    <w:rsid w:val="007B509D"/>
    <w:rsid w:val="007B5CCF"/>
    <w:rsid w:val="007B6080"/>
    <w:rsid w:val="007B6211"/>
    <w:rsid w:val="007B64F5"/>
    <w:rsid w:val="007B6766"/>
    <w:rsid w:val="007B7462"/>
    <w:rsid w:val="007B7530"/>
    <w:rsid w:val="007B7649"/>
    <w:rsid w:val="007B7670"/>
    <w:rsid w:val="007B7B7F"/>
    <w:rsid w:val="007C000E"/>
    <w:rsid w:val="007C230D"/>
    <w:rsid w:val="007C2ADD"/>
    <w:rsid w:val="007C342E"/>
    <w:rsid w:val="007C3A32"/>
    <w:rsid w:val="007C48A2"/>
    <w:rsid w:val="007C4F30"/>
    <w:rsid w:val="007C53FA"/>
    <w:rsid w:val="007C554E"/>
    <w:rsid w:val="007C6C35"/>
    <w:rsid w:val="007C7451"/>
    <w:rsid w:val="007D0523"/>
    <w:rsid w:val="007D10F6"/>
    <w:rsid w:val="007D17A1"/>
    <w:rsid w:val="007D19CE"/>
    <w:rsid w:val="007D1FD2"/>
    <w:rsid w:val="007D285C"/>
    <w:rsid w:val="007D29D5"/>
    <w:rsid w:val="007D3385"/>
    <w:rsid w:val="007D35ED"/>
    <w:rsid w:val="007D38CF"/>
    <w:rsid w:val="007D402F"/>
    <w:rsid w:val="007D491E"/>
    <w:rsid w:val="007D4B86"/>
    <w:rsid w:val="007D51E4"/>
    <w:rsid w:val="007D56ED"/>
    <w:rsid w:val="007D5A18"/>
    <w:rsid w:val="007D5F05"/>
    <w:rsid w:val="007D63B8"/>
    <w:rsid w:val="007D668E"/>
    <w:rsid w:val="007D683A"/>
    <w:rsid w:val="007D7488"/>
    <w:rsid w:val="007D7C6A"/>
    <w:rsid w:val="007D7DF0"/>
    <w:rsid w:val="007E0507"/>
    <w:rsid w:val="007E0C8B"/>
    <w:rsid w:val="007E15B8"/>
    <w:rsid w:val="007E1AF2"/>
    <w:rsid w:val="007E1AF5"/>
    <w:rsid w:val="007E1F05"/>
    <w:rsid w:val="007E2580"/>
    <w:rsid w:val="007E2896"/>
    <w:rsid w:val="007E2AB6"/>
    <w:rsid w:val="007E3BBB"/>
    <w:rsid w:val="007E44C8"/>
    <w:rsid w:val="007E48EB"/>
    <w:rsid w:val="007E59ED"/>
    <w:rsid w:val="007E5B1C"/>
    <w:rsid w:val="007E5C29"/>
    <w:rsid w:val="007E5DA6"/>
    <w:rsid w:val="007E6172"/>
    <w:rsid w:val="007E6247"/>
    <w:rsid w:val="007E637B"/>
    <w:rsid w:val="007E7582"/>
    <w:rsid w:val="007E76A0"/>
    <w:rsid w:val="007F08B8"/>
    <w:rsid w:val="007F0A42"/>
    <w:rsid w:val="007F1569"/>
    <w:rsid w:val="007F2B2E"/>
    <w:rsid w:val="007F329E"/>
    <w:rsid w:val="007F44A6"/>
    <w:rsid w:val="007F4D13"/>
    <w:rsid w:val="007F5CE0"/>
    <w:rsid w:val="007F74D4"/>
    <w:rsid w:val="007F751D"/>
    <w:rsid w:val="007F7834"/>
    <w:rsid w:val="007F7933"/>
    <w:rsid w:val="007F79BD"/>
    <w:rsid w:val="00800EFF"/>
    <w:rsid w:val="00801132"/>
    <w:rsid w:val="00801B57"/>
    <w:rsid w:val="00801DBF"/>
    <w:rsid w:val="00801FBF"/>
    <w:rsid w:val="008026F7"/>
    <w:rsid w:val="00803A9B"/>
    <w:rsid w:val="00803EFD"/>
    <w:rsid w:val="00804A12"/>
    <w:rsid w:val="00804D28"/>
    <w:rsid w:val="008052A0"/>
    <w:rsid w:val="00806A82"/>
    <w:rsid w:val="00807141"/>
    <w:rsid w:val="008075AD"/>
    <w:rsid w:val="0081069A"/>
    <w:rsid w:val="00810956"/>
    <w:rsid w:val="0081190F"/>
    <w:rsid w:val="00812443"/>
    <w:rsid w:val="00814827"/>
    <w:rsid w:val="00815B5E"/>
    <w:rsid w:val="00816892"/>
    <w:rsid w:val="008173C0"/>
    <w:rsid w:val="0081785A"/>
    <w:rsid w:val="00817983"/>
    <w:rsid w:val="00817A29"/>
    <w:rsid w:val="00820854"/>
    <w:rsid w:val="0082168A"/>
    <w:rsid w:val="00821A89"/>
    <w:rsid w:val="00822799"/>
    <w:rsid w:val="008228F7"/>
    <w:rsid w:val="00822A57"/>
    <w:rsid w:val="008239BD"/>
    <w:rsid w:val="00823EFD"/>
    <w:rsid w:val="00824098"/>
    <w:rsid w:val="00824644"/>
    <w:rsid w:val="00824DFB"/>
    <w:rsid w:val="008252B2"/>
    <w:rsid w:val="008255EE"/>
    <w:rsid w:val="00825AB2"/>
    <w:rsid w:val="00826473"/>
    <w:rsid w:val="00831743"/>
    <w:rsid w:val="00831776"/>
    <w:rsid w:val="008325B2"/>
    <w:rsid w:val="00832858"/>
    <w:rsid w:val="00832ED5"/>
    <w:rsid w:val="0083361B"/>
    <w:rsid w:val="008341FD"/>
    <w:rsid w:val="0083421D"/>
    <w:rsid w:val="00834A49"/>
    <w:rsid w:val="00834D6A"/>
    <w:rsid w:val="00835260"/>
    <w:rsid w:val="00836909"/>
    <w:rsid w:val="00836EFD"/>
    <w:rsid w:val="00837604"/>
    <w:rsid w:val="008376F5"/>
    <w:rsid w:val="00841485"/>
    <w:rsid w:val="008415C4"/>
    <w:rsid w:val="008432C4"/>
    <w:rsid w:val="00843532"/>
    <w:rsid w:val="00845950"/>
    <w:rsid w:val="00846775"/>
    <w:rsid w:val="00847630"/>
    <w:rsid w:val="00847898"/>
    <w:rsid w:val="00850078"/>
    <w:rsid w:val="0085061D"/>
    <w:rsid w:val="00850A75"/>
    <w:rsid w:val="00850CA1"/>
    <w:rsid w:val="00850F51"/>
    <w:rsid w:val="0085163F"/>
    <w:rsid w:val="008516D9"/>
    <w:rsid w:val="0085256C"/>
    <w:rsid w:val="008539CF"/>
    <w:rsid w:val="0085559A"/>
    <w:rsid w:val="00856035"/>
    <w:rsid w:val="008561CD"/>
    <w:rsid w:val="00856F45"/>
    <w:rsid w:val="008575F0"/>
    <w:rsid w:val="0085794C"/>
    <w:rsid w:val="00857C5C"/>
    <w:rsid w:val="00860281"/>
    <w:rsid w:val="0086085B"/>
    <w:rsid w:val="008616A7"/>
    <w:rsid w:val="00861729"/>
    <w:rsid w:val="00861CD3"/>
    <w:rsid w:val="0086286D"/>
    <w:rsid w:val="00862DB9"/>
    <w:rsid w:val="008639B5"/>
    <w:rsid w:val="00864A1D"/>
    <w:rsid w:val="00864B41"/>
    <w:rsid w:val="008650A2"/>
    <w:rsid w:val="0086552B"/>
    <w:rsid w:val="0086580D"/>
    <w:rsid w:val="00865C1E"/>
    <w:rsid w:val="00866950"/>
    <w:rsid w:val="00866A57"/>
    <w:rsid w:val="0086710A"/>
    <w:rsid w:val="008671C3"/>
    <w:rsid w:val="00867AC5"/>
    <w:rsid w:val="0087091C"/>
    <w:rsid w:val="00870CF4"/>
    <w:rsid w:val="00871353"/>
    <w:rsid w:val="008721DE"/>
    <w:rsid w:val="0087276E"/>
    <w:rsid w:val="008728E1"/>
    <w:rsid w:val="00872AB5"/>
    <w:rsid w:val="00873937"/>
    <w:rsid w:val="0087429D"/>
    <w:rsid w:val="00875114"/>
    <w:rsid w:val="008752C2"/>
    <w:rsid w:val="008756CA"/>
    <w:rsid w:val="00876579"/>
    <w:rsid w:val="00876BEA"/>
    <w:rsid w:val="0087701F"/>
    <w:rsid w:val="008775DC"/>
    <w:rsid w:val="00877C35"/>
    <w:rsid w:val="00880038"/>
    <w:rsid w:val="008804AF"/>
    <w:rsid w:val="0088173C"/>
    <w:rsid w:val="008818A9"/>
    <w:rsid w:val="008818CA"/>
    <w:rsid w:val="00881CA4"/>
    <w:rsid w:val="00881CE8"/>
    <w:rsid w:val="00882225"/>
    <w:rsid w:val="00882988"/>
    <w:rsid w:val="00882A70"/>
    <w:rsid w:val="00882BE0"/>
    <w:rsid w:val="00883046"/>
    <w:rsid w:val="00883AC4"/>
    <w:rsid w:val="00883BF5"/>
    <w:rsid w:val="008840FC"/>
    <w:rsid w:val="008846A9"/>
    <w:rsid w:val="008854A7"/>
    <w:rsid w:val="008861FE"/>
    <w:rsid w:val="0088674E"/>
    <w:rsid w:val="00890390"/>
    <w:rsid w:val="008910EF"/>
    <w:rsid w:val="00892333"/>
    <w:rsid w:val="008923E2"/>
    <w:rsid w:val="00892C4D"/>
    <w:rsid w:val="008931CD"/>
    <w:rsid w:val="008934D7"/>
    <w:rsid w:val="008936B6"/>
    <w:rsid w:val="0089511D"/>
    <w:rsid w:val="008955B1"/>
    <w:rsid w:val="00895C9A"/>
    <w:rsid w:val="00896316"/>
    <w:rsid w:val="008972A9"/>
    <w:rsid w:val="008975A8"/>
    <w:rsid w:val="00897CAC"/>
    <w:rsid w:val="00897F85"/>
    <w:rsid w:val="008A00A1"/>
    <w:rsid w:val="008A1362"/>
    <w:rsid w:val="008A39FA"/>
    <w:rsid w:val="008A3A90"/>
    <w:rsid w:val="008A3CB0"/>
    <w:rsid w:val="008A4405"/>
    <w:rsid w:val="008A4697"/>
    <w:rsid w:val="008A5DE3"/>
    <w:rsid w:val="008A5EFE"/>
    <w:rsid w:val="008A6007"/>
    <w:rsid w:val="008A6309"/>
    <w:rsid w:val="008A6314"/>
    <w:rsid w:val="008A6BA0"/>
    <w:rsid w:val="008A715A"/>
    <w:rsid w:val="008A755B"/>
    <w:rsid w:val="008A76C7"/>
    <w:rsid w:val="008B0120"/>
    <w:rsid w:val="008B025F"/>
    <w:rsid w:val="008B0A02"/>
    <w:rsid w:val="008B0F94"/>
    <w:rsid w:val="008B10AD"/>
    <w:rsid w:val="008B1428"/>
    <w:rsid w:val="008B1B61"/>
    <w:rsid w:val="008B2178"/>
    <w:rsid w:val="008B2694"/>
    <w:rsid w:val="008B2776"/>
    <w:rsid w:val="008B2A03"/>
    <w:rsid w:val="008B2A38"/>
    <w:rsid w:val="008B2DB6"/>
    <w:rsid w:val="008B3482"/>
    <w:rsid w:val="008B5BA0"/>
    <w:rsid w:val="008B671E"/>
    <w:rsid w:val="008B698C"/>
    <w:rsid w:val="008B6E02"/>
    <w:rsid w:val="008B768D"/>
    <w:rsid w:val="008B7862"/>
    <w:rsid w:val="008B7A3A"/>
    <w:rsid w:val="008C0429"/>
    <w:rsid w:val="008C0CF7"/>
    <w:rsid w:val="008C0F00"/>
    <w:rsid w:val="008C1977"/>
    <w:rsid w:val="008C1F24"/>
    <w:rsid w:val="008C2128"/>
    <w:rsid w:val="008C2FE2"/>
    <w:rsid w:val="008C3006"/>
    <w:rsid w:val="008C374C"/>
    <w:rsid w:val="008C3AEF"/>
    <w:rsid w:val="008C3BCF"/>
    <w:rsid w:val="008C4132"/>
    <w:rsid w:val="008C4E97"/>
    <w:rsid w:val="008C509F"/>
    <w:rsid w:val="008C53B7"/>
    <w:rsid w:val="008C5B31"/>
    <w:rsid w:val="008C65F9"/>
    <w:rsid w:val="008C7257"/>
    <w:rsid w:val="008C7636"/>
    <w:rsid w:val="008C79A3"/>
    <w:rsid w:val="008D0261"/>
    <w:rsid w:val="008D0267"/>
    <w:rsid w:val="008D0593"/>
    <w:rsid w:val="008D258F"/>
    <w:rsid w:val="008D283A"/>
    <w:rsid w:val="008D2E7D"/>
    <w:rsid w:val="008D36F1"/>
    <w:rsid w:val="008D38B1"/>
    <w:rsid w:val="008D3F0E"/>
    <w:rsid w:val="008D3F9D"/>
    <w:rsid w:val="008D43DD"/>
    <w:rsid w:val="008D4AF5"/>
    <w:rsid w:val="008D566D"/>
    <w:rsid w:val="008D6747"/>
    <w:rsid w:val="008D67F3"/>
    <w:rsid w:val="008D6D27"/>
    <w:rsid w:val="008D7505"/>
    <w:rsid w:val="008E0267"/>
    <w:rsid w:val="008E099C"/>
    <w:rsid w:val="008E0A42"/>
    <w:rsid w:val="008E1534"/>
    <w:rsid w:val="008E19F4"/>
    <w:rsid w:val="008E1A17"/>
    <w:rsid w:val="008E1F67"/>
    <w:rsid w:val="008E2508"/>
    <w:rsid w:val="008E27C4"/>
    <w:rsid w:val="008E316C"/>
    <w:rsid w:val="008E393C"/>
    <w:rsid w:val="008E4278"/>
    <w:rsid w:val="008E4A83"/>
    <w:rsid w:val="008E4C4F"/>
    <w:rsid w:val="008E59D7"/>
    <w:rsid w:val="008E63FD"/>
    <w:rsid w:val="008E76B0"/>
    <w:rsid w:val="008E7F58"/>
    <w:rsid w:val="008F0213"/>
    <w:rsid w:val="008F0365"/>
    <w:rsid w:val="008F0C39"/>
    <w:rsid w:val="008F10D2"/>
    <w:rsid w:val="008F1282"/>
    <w:rsid w:val="008F1815"/>
    <w:rsid w:val="008F3941"/>
    <w:rsid w:val="008F3E4D"/>
    <w:rsid w:val="008F4712"/>
    <w:rsid w:val="008F5AD2"/>
    <w:rsid w:val="008F62E3"/>
    <w:rsid w:val="008F641B"/>
    <w:rsid w:val="008F6F74"/>
    <w:rsid w:val="008F76BA"/>
    <w:rsid w:val="00900218"/>
    <w:rsid w:val="009008F0"/>
    <w:rsid w:val="00900D3D"/>
    <w:rsid w:val="009010FA"/>
    <w:rsid w:val="0090146D"/>
    <w:rsid w:val="0090208B"/>
    <w:rsid w:val="009025BB"/>
    <w:rsid w:val="00902B62"/>
    <w:rsid w:val="00902BD0"/>
    <w:rsid w:val="00902C51"/>
    <w:rsid w:val="009030A7"/>
    <w:rsid w:val="00903205"/>
    <w:rsid w:val="00904A26"/>
    <w:rsid w:val="009051D6"/>
    <w:rsid w:val="0090565C"/>
    <w:rsid w:val="00905967"/>
    <w:rsid w:val="00905D0B"/>
    <w:rsid w:val="00907881"/>
    <w:rsid w:val="00910AD9"/>
    <w:rsid w:val="00910E98"/>
    <w:rsid w:val="009112A5"/>
    <w:rsid w:val="009114EB"/>
    <w:rsid w:val="00912A97"/>
    <w:rsid w:val="00912D15"/>
    <w:rsid w:val="00913AF1"/>
    <w:rsid w:val="00913E0F"/>
    <w:rsid w:val="009146DF"/>
    <w:rsid w:val="00914A63"/>
    <w:rsid w:val="00914E89"/>
    <w:rsid w:val="00915A7C"/>
    <w:rsid w:val="00915F98"/>
    <w:rsid w:val="00920DBE"/>
    <w:rsid w:val="00920F67"/>
    <w:rsid w:val="0092106A"/>
    <w:rsid w:val="009216F9"/>
    <w:rsid w:val="00921A69"/>
    <w:rsid w:val="00921D2A"/>
    <w:rsid w:val="00921E30"/>
    <w:rsid w:val="00922441"/>
    <w:rsid w:val="00922802"/>
    <w:rsid w:val="00922C41"/>
    <w:rsid w:val="00922E15"/>
    <w:rsid w:val="00923252"/>
    <w:rsid w:val="00923CF4"/>
    <w:rsid w:val="00924160"/>
    <w:rsid w:val="009245B7"/>
    <w:rsid w:val="00924BE5"/>
    <w:rsid w:val="00924C10"/>
    <w:rsid w:val="00924F4B"/>
    <w:rsid w:val="00925875"/>
    <w:rsid w:val="00927A9C"/>
    <w:rsid w:val="00927FE7"/>
    <w:rsid w:val="009300A1"/>
    <w:rsid w:val="00930500"/>
    <w:rsid w:val="00930932"/>
    <w:rsid w:val="00930A41"/>
    <w:rsid w:val="00930DD9"/>
    <w:rsid w:val="00930EEB"/>
    <w:rsid w:val="00930FE8"/>
    <w:rsid w:val="0093122A"/>
    <w:rsid w:val="00931E87"/>
    <w:rsid w:val="0093254C"/>
    <w:rsid w:val="00932EE9"/>
    <w:rsid w:val="00933EC0"/>
    <w:rsid w:val="00934344"/>
    <w:rsid w:val="00934383"/>
    <w:rsid w:val="009351E5"/>
    <w:rsid w:val="00935786"/>
    <w:rsid w:val="00935AA4"/>
    <w:rsid w:val="00935B11"/>
    <w:rsid w:val="0094103C"/>
    <w:rsid w:val="00941972"/>
    <w:rsid w:val="009419D9"/>
    <w:rsid w:val="00942756"/>
    <w:rsid w:val="00942B7E"/>
    <w:rsid w:val="00944163"/>
    <w:rsid w:val="009451AA"/>
    <w:rsid w:val="0094542A"/>
    <w:rsid w:val="0094649E"/>
    <w:rsid w:val="00946A3B"/>
    <w:rsid w:val="009479A1"/>
    <w:rsid w:val="00947BA7"/>
    <w:rsid w:val="00950A03"/>
    <w:rsid w:val="00951550"/>
    <w:rsid w:val="009520E6"/>
    <w:rsid w:val="00952895"/>
    <w:rsid w:val="00952EDE"/>
    <w:rsid w:val="009538F6"/>
    <w:rsid w:val="00955A1D"/>
    <w:rsid w:val="009563B7"/>
    <w:rsid w:val="00956493"/>
    <w:rsid w:val="00956506"/>
    <w:rsid w:val="009565F7"/>
    <w:rsid w:val="00957BB4"/>
    <w:rsid w:val="009602EA"/>
    <w:rsid w:val="00960828"/>
    <w:rsid w:val="009608C1"/>
    <w:rsid w:val="00961171"/>
    <w:rsid w:val="00961341"/>
    <w:rsid w:val="00961722"/>
    <w:rsid w:val="00961F4C"/>
    <w:rsid w:val="009621BE"/>
    <w:rsid w:val="009631FF"/>
    <w:rsid w:val="00964043"/>
    <w:rsid w:val="00964535"/>
    <w:rsid w:val="00964A09"/>
    <w:rsid w:val="009652E6"/>
    <w:rsid w:val="009663AE"/>
    <w:rsid w:val="009667BB"/>
    <w:rsid w:val="009668B1"/>
    <w:rsid w:val="009670E0"/>
    <w:rsid w:val="0097023C"/>
    <w:rsid w:val="0097047C"/>
    <w:rsid w:val="0097185B"/>
    <w:rsid w:val="00971C34"/>
    <w:rsid w:val="00971D64"/>
    <w:rsid w:val="00971EC4"/>
    <w:rsid w:val="00972413"/>
    <w:rsid w:val="009729A7"/>
    <w:rsid w:val="009739CD"/>
    <w:rsid w:val="00973C0E"/>
    <w:rsid w:val="00974851"/>
    <w:rsid w:val="00974EE8"/>
    <w:rsid w:val="00975BB4"/>
    <w:rsid w:val="00975CBE"/>
    <w:rsid w:val="00975F60"/>
    <w:rsid w:val="00976304"/>
    <w:rsid w:val="009766C2"/>
    <w:rsid w:val="00977ABA"/>
    <w:rsid w:val="00977BF7"/>
    <w:rsid w:val="00980049"/>
    <w:rsid w:val="00980077"/>
    <w:rsid w:val="009809D9"/>
    <w:rsid w:val="009810EE"/>
    <w:rsid w:val="009819B7"/>
    <w:rsid w:val="009823E4"/>
    <w:rsid w:val="00982560"/>
    <w:rsid w:val="00982C62"/>
    <w:rsid w:val="00983932"/>
    <w:rsid w:val="009852EB"/>
    <w:rsid w:val="00985901"/>
    <w:rsid w:val="009869C4"/>
    <w:rsid w:val="00986DC3"/>
    <w:rsid w:val="00987549"/>
    <w:rsid w:val="009904D9"/>
    <w:rsid w:val="0099091A"/>
    <w:rsid w:val="009909F0"/>
    <w:rsid w:val="0099168D"/>
    <w:rsid w:val="009916D6"/>
    <w:rsid w:val="0099179D"/>
    <w:rsid w:val="00991AE8"/>
    <w:rsid w:val="00992D88"/>
    <w:rsid w:val="00993281"/>
    <w:rsid w:val="0099335F"/>
    <w:rsid w:val="009938CC"/>
    <w:rsid w:val="00993A49"/>
    <w:rsid w:val="00994D3A"/>
    <w:rsid w:val="009953B1"/>
    <w:rsid w:val="009956E0"/>
    <w:rsid w:val="0099575E"/>
    <w:rsid w:val="009958FC"/>
    <w:rsid w:val="0099678B"/>
    <w:rsid w:val="00996F3D"/>
    <w:rsid w:val="009A0266"/>
    <w:rsid w:val="009A06F4"/>
    <w:rsid w:val="009A07B8"/>
    <w:rsid w:val="009A0E46"/>
    <w:rsid w:val="009A0F8B"/>
    <w:rsid w:val="009A1DE8"/>
    <w:rsid w:val="009A201A"/>
    <w:rsid w:val="009A2930"/>
    <w:rsid w:val="009A4712"/>
    <w:rsid w:val="009A4FB9"/>
    <w:rsid w:val="009A6C38"/>
    <w:rsid w:val="009A7AC1"/>
    <w:rsid w:val="009B0E3D"/>
    <w:rsid w:val="009B1709"/>
    <w:rsid w:val="009B1E39"/>
    <w:rsid w:val="009B2BE1"/>
    <w:rsid w:val="009B31B1"/>
    <w:rsid w:val="009B35B9"/>
    <w:rsid w:val="009B3BAD"/>
    <w:rsid w:val="009B48E2"/>
    <w:rsid w:val="009B5DCB"/>
    <w:rsid w:val="009B6993"/>
    <w:rsid w:val="009B6F33"/>
    <w:rsid w:val="009B73B6"/>
    <w:rsid w:val="009B7B93"/>
    <w:rsid w:val="009B7FCD"/>
    <w:rsid w:val="009C08D3"/>
    <w:rsid w:val="009C0E0C"/>
    <w:rsid w:val="009C163D"/>
    <w:rsid w:val="009C25F0"/>
    <w:rsid w:val="009C3984"/>
    <w:rsid w:val="009C403F"/>
    <w:rsid w:val="009C428F"/>
    <w:rsid w:val="009C44D2"/>
    <w:rsid w:val="009C4845"/>
    <w:rsid w:val="009C4B57"/>
    <w:rsid w:val="009C71D6"/>
    <w:rsid w:val="009C7B93"/>
    <w:rsid w:val="009D0189"/>
    <w:rsid w:val="009D03E5"/>
    <w:rsid w:val="009D091E"/>
    <w:rsid w:val="009D0941"/>
    <w:rsid w:val="009D0F57"/>
    <w:rsid w:val="009D15DD"/>
    <w:rsid w:val="009D43FA"/>
    <w:rsid w:val="009D4656"/>
    <w:rsid w:val="009D4923"/>
    <w:rsid w:val="009D5879"/>
    <w:rsid w:val="009D6BF1"/>
    <w:rsid w:val="009D6F14"/>
    <w:rsid w:val="009E0067"/>
    <w:rsid w:val="009E01B7"/>
    <w:rsid w:val="009E110F"/>
    <w:rsid w:val="009E17F4"/>
    <w:rsid w:val="009E2455"/>
    <w:rsid w:val="009E34EA"/>
    <w:rsid w:val="009E3E0E"/>
    <w:rsid w:val="009E4BF2"/>
    <w:rsid w:val="009E4D2F"/>
    <w:rsid w:val="009E4EE9"/>
    <w:rsid w:val="009E6202"/>
    <w:rsid w:val="009E650C"/>
    <w:rsid w:val="009E66EA"/>
    <w:rsid w:val="009E6DAE"/>
    <w:rsid w:val="009E73AE"/>
    <w:rsid w:val="009E77D5"/>
    <w:rsid w:val="009F09EE"/>
    <w:rsid w:val="009F140A"/>
    <w:rsid w:val="009F1678"/>
    <w:rsid w:val="009F16FE"/>
    <w:rsid w:val="009F19E2"/>
    <w:rsid w:val="009F1F1A"/>
    <w:rsid w:val="009F20CF"/>
    <w:rsid w:val="009F22D2"/>
    <w:rsid w:val="009F246C"/>
    <w:rsid w:val="009F39EC"/>
    <w:rsid w:val="009F451C"/>
    <w:rsid w:val="009F4A5D"/>
    <w:rsid w:val="009F4C36"/>
    <w:rsid w:val="009F522E"/>
    <w:rsid w:val="009F54FC"/>
    <w:rsid w:val="009F6D9F"/>
    <w:rsid w:val="009F71AA"/>
    <w:rsid w:val="009F7447"/>
    <w:rsid w:val="009F7914"/>
    <w:rsid w:val="00A006A6"/>
    <w:rsid w:val="00A017A3"/>
    <w:rsid w:val="00A02D04"/>
    <w:rsid w:val="00A02DA0"/>
    <w:rsid w:val="00A040CE"/>
    <w:rsid w:val="00A04592"/>
    <w:rsid w:val="00A05264"/>
    <w:rsid w:val="00A05BBF"/>
    <w:rsid w:val="00A05F0B"/>
    <w:rsid w:val="00A060A0"/>
    <w:rsid w:val="00A06B3A"/>
    <w:rsid w:val="00A072B0"/>
    <w:rsid w:val="00A075B6"/>
    <w:rsid w:val="00A07CA6"/>
    <w:rsid w:val="00A07FF6"/>
    <w:rsid w:val="00A10BA7"/>
    <w:rsid w:val="00A11037"/>
    <w:rsid w:val="00A1166A"/>
    <w:rsid w:val="00A116D8"/>
    <w:rsid w:val="00A1183E"/>
    <w:rsid w:val="00A11F2C"/>
    <w:rsid w:val="00A124BE"/>
    <w:rsid w:val="00A126E4"/>
    <w:rsid w:val="00A12C91"/>
    <w:rsid w:val="00A12CC6"/>
    <w:rsid w:val="00A1351C"/>
    <w:rsid w:val="00A13ECF"/>
    <w:rsid w:val="00A1404E"/>
    <w:rsid w:val="00A14CEA"/>
    <w:rsid w:val="00A156E9"/>
    <w:rsid w:val="00A1696E"/>
    <w:rsid w:val="00A16ADB"/>
    <w:rsid w:val="00A17621"/>
    <w:rsid w:val="00A179EB"/>
    <w:rsid w:val="00A2033E"/>
    <w:rsid w:val="00A209DE"/>
    <w:rsid w:val="00A22288"/>
    <w:rsid w:val="00A222FF"/>
    <w:rsid w:val="00A23336"/>
    <w:rsid w:val="00A234AE"/>
    <w:rsid w:val="00A23CD1"/>
    <w:rsid w:val="00A2440F"/>
    <w:rsid w:val="00A244A1"/>
    <w:rsid w:val="00A24DCA"/>
    <w:rsid w:val="00A24ED8"/>
    <w:rsid w:val="00A2564D"/>
    <w:rsid w:val="00A25D83"/>
    <w:rsid w:val="00A27051"/>
    <w:rsid w:val="00A27366"/>
    <w:rsid w:val="00A2795F"/>
    <w:rsid w:val="00A301E9"/>
    <w:rsid w:val="00A3052C"/>
    <w:rsid w:val="00A3063C"/>
    <w:rsid w:val="00A3139A"/>
    <w:rsid w:val="00A318A2"/>
    <w:rsid w:val="00A31B7D"/>
    <w:rsid w:val="00A32FD8"/>
    <w:rsid w:val="00A330B8"/>
    <w:rsid w:val="00A339D1"/>
    <w:rsid w:val="00A343C0"/>
    <w:rsid w:val="00A34889"/>
    <w:rsid w:val="00A35ACC"/>
    <w:rsid w:val="00A35D0C"/>
    <w:rsid w:val="00A37DB1"/>
    <w:rsid w:val="00A40096"/>
    <w:rsid w:val="00A40145"/>
    <w:rsid w:val="00A403FC"/>
    <w:rsid w:val="00A405DE"/>
    <w:rsid w:val="00A40C98"/>
    <w:rsid w:val="00A41043"/>
    <w:rsid w:val="00A41943"/>
    <w:rsid w:val="00A42091"/>
    <w:rsid w:val="00A4268A"/>
    <w:rsid w:val="00A42860"/>
    <w:rsid w:val="00A435F0"/>
    <w:rsid w:val="00A43B26"/>
    <w:rsid w:val="00A43FF9"/>
    <w:rsid w:val="00A44197"/>
    <w:rsid w:val="00A44A78"/>
    <w:rsid w:val="00A44C47"/>
    <w:rsid w:val="00A45591"/>
    <w:rsid w:val="00A461BD"/>
    <w:rsid w:val="00A461DF"/>
    <w:rsid w:val="00A46A80"/>
    <w:rsid w:val="00A46CA0"/>
    <w:rsid w:val="00A476A7"/>
    <w:rsid w:val="00A47B6A"/>
    <w:rsid w:val="00A47B70"/>
    <w:rsid w:val="00A47DFF"/>
    <w:rsid w:val="00A504EA"/>
    <w:rsid w:val="00A50715"/>
    <w:rsid w:val="00A507A0"/>
    <w:rsid w:val="00A50979"/>
    <w:rsid w:val="00A50E42"/>
    <w:rsid w:val="00A510AC"/>
    <w:rsid w:val="00A5133C"/>
    <w:rsid w:val="00A51902"/>
    <w:rsid w:val="00A524F7"/>
    <w:rsid w:val="00A525AB"/>
    <w:rsid w:val="00A52DBF"/>
    <w:rsid w:val="00A52ED6"/>
    <w:rsid w:val="00A53275"/>
    <w:rsid w:val="00A5340C"/>
    <w:rsid w:val="00A5463B"/>
    <w:rsid w:val="00A54B38"/>
    <w:rsid w:val="00A54B5C"/>
    <w:rsid w:val="00A56EED"/>
    <w:rsid w:val="00A57172"/>
    <w:rsid w:val="00A602F5"/>
    <w:rsid w:val="00A6053F"/>
    <w:rsid w:val="00A611A1"/>
    <w:rsid w:val="00A61A2B"/>
    <w:rsid w:val="00A61DE0"/>
    <w:rsid w:val="00A62794"/>
    <w:rsid w:val="00A62BAA"/>
    <w:rsid w:val="00A644BA"/>
    <w:rsid w:val="00A647AD"/>
    <w:rsid w:val="00A650A4"/>
    <w:rsid w:val="00A65791"/>
    <w:rsid w:val="00A6593D"/>
    <w:rsid w:val="00A66443"/>
    <w:rsid w:val="00A66FC6"/>
    <w:rsid w:val="00A67312"/>
    <w:rsid w:val="00A67833"/>
    <w:rsid w:val="00A67B6E"/>
    <w:rsid w:val="00A70612"/>
    <w:rsid w:val="00A70D7C"/>
    <w:rsid w:val="00A710F9"/>
    <w:rsid w:val="00A72829"/>
    <w:rsid w:val="00A74134"/>
    <w:rsid w:val="00A74747"/>
    <w:rsid w:val="00A752C2"/>
    <w:rsid w:val="00A75305"/>
    <w:rsid w:val="00A75A99"/>
    <w:rsid w:val="00A768FB"/>
    <w:rsid w:val="00A76ADE"/>
    <w:rsid w:val="00A7734C"/>
    <w:rsid w:val="00A804CC"/>
    <w:rsid w:val="00A80D8B"/>
    <w:rsid w:val="00A810C3"/>
    <w:rsid w:val="00A816A6"/>
    <w:rsid w:val="00A817EE"/>
    <w:rsid w:val="00A81A75"/>
    <w:rsid w:val="00A81E63"/>
    <w:rsid w:val="00A82086"/>
    <w:rsid w:val="00A82EC5"/>
    <w:rsid w:val="00A839AD"/>
    <w:rsid w:val="00A83D20"/>
    <w:rsid w:val="00A8575D"/>
    <w:rsid w:val="00A86899"/>
    <w:rsid w:val="00A869E5"/>
    <w:rsid w:val="00A86A13"/>
    <w:rsid w:val="00A86E78"/>
    <w:rsid w:val="00A877AA"/>
    <w:rsid w:val="00A9018E"/>
    <w:rsid w:val="00A90349"/>
    <w:rsid w:val="00A92EF5"/>
    <w:rsid w:val="00A934E5"/>
    <w:rsid w:val="00A93D70"/>
    <w:rsid w:val="00A94A99"/>
    <w:rsid w:val="00A95718"/>
    <w:rsid w:val="00A95998"/>
    <w:rsid w:val="00A959A7"/>
    <w:rsid w:val="00A960AF"/>
    <w:rsid w:val="00AA0722"/>
    <w:rsid w:val="00AA1630"/>
    <w:rsid w:val="00AA273F"/>
    <w:rsid w:val="00AA2C42"/>
    <w:rsid w:val="00AA47E4"/>
    <w:rsid w:val="00AA5520"/>
    <w:rsid w:val="00AA58E3"/>
    <w:rsid w:val="00AA5E37"/>
    <w:rsid w:val="00AA6082"/>
    <w:rsid w:val="00AA63CB"/>
    <w:rsid w:val="00AA680A"/>
    <w:rsid w:val="00AA6A84"/>
    <w:rsid w:val="00AA7709"/>
    <w:rsid w:val="00AB0065"/>
    <w:rsid w:val="00AB09A1"/>
    <w:rsid w:val="00AB0A97"/>
    <w:rsid w:val="00AB1B29"/>
    <w:rsid w:val="00AB2871"/>
    <w:rsid w:val="00AB2950"/>
    <w:rsid w:val="00AB2D36"/>
    <w:rsid w:val="00AB2EA3"/>
    <w:rsid w:val="00AB3072"/>
    <w:rsid w:val="00AB3F89"/>
    <w:rsid w:val="00AB40BB"/>
    <w:rsid w:val="00AB50DE"/>
    <w:rsid w:val="00AB5CD2"/>
    <w:rsid w:val="00AB5D33"/>
    <w:rsid w:val="00AB5E8C"/>
    <w:rsid w:val="00AB6C2A"/>
    <w:rsid w:val="00AB72C2"/>
    <w:rsid w:val="00AB7B2C"/>
    <w:rsid w:val="00AC000A"/>
    <w:rsid w:val="00AC077F"/>
    <w:rsid w:val="00AC0892"/>
    <w:rsid w:val="00AC16CD"/>
    <w:rsid w:val="00AC18BC"/>
    <w:rsid w:val="00AC2B33"/>
    <w:rsid w:val="00AC2C50"/>
    <w:rsid w:val="00AC2CDA"/>
    <w:rsid w:val="00AC38E9"/>
    <w:rsid w:val="00AC4DA8"/>
    <w:rsid w:val="00AC4EF0"/>
    <w:rsid w:val="00AC5DEC"/>
    <w:rsid w:val="00AC686F"/>
    <w:rsid w:val="00AC74AE"/>
    <w:rsid w:val="00AC7B56"/>
    <w:rsid w:val="00AD017A"/>
    <w:rsid w:val="00AD02A3"/>
    <w:rsid w:val="00AD044E"/>
    <w:rsid w:val="00AD0ADA"/>
    <w:rsid w:val="00AD1AC5"/>
    <w:rsid w:val="00AD228A"/>
    <w:rsid w:val="00AD2E0C"/>
    <w:rsid w:val="00AD3E06"/>
    <w:rsid w:val="00AD3F26"/>
    <w:rsid w:val="00AD4CDD"/>
    <w:rsid w:val="00AD4F6C"/>
    <w:rsid w:val="00AD57F5"/>
    <w:rsid w:val="00AD5C16"/>
    <w:rsid w:val="00AD5CE4"/>
    <w:rsid w:val="00AD6CF4"/>
    <w:rsid w:val="00AD6DF3"/>
    <w:rsid w:val="00AD6E06"/>
    <w:rsid w:val="00AD7AEF"/>
    <w:rsid w:val="00AE0A6E"/>
    <w:rsid w:val="00AE1404"/>
    <w:rsid w:val="00AE195D"/>
    <w:rsid w:val="00AE2048"/>
    <w:rsid w:val="00AE2F6A"/>
    <w:rsid w:val="00AE3146"/>
    <w:rsid w:val="00AE31F0"/>
    <w:rsid w:val="00AE320F"/>
    <w:rsid w:val="00AE32A0"/>
    <w:rsid w:val="00AE39B0"/>
    <w:rsid w:val="00AE3A66"/>
    <w:rsid w:val="00AE431E"/>
    <w:rsid w:val="00AE453A"/>
    <w:rsid w:val="00AE4615"/>
    <w:rsid w:val="00AE46DD"/>
    <w:rsid w:val="00AE4AD2"/>
    <w:rsid w:val="00AE5444"/>
    <w:rsid w:val="00AE5C60"/>
    <w:rsid w:val="00AE5EEB"/>
    <w:rsid w:val="00AE6FDB"/>
    <w:rsid w:val="00AE70E5"/>
    <w:rsid w:val="00AF0B54"/>
    <w:rsid w:val="00AF1D66"/>
    <w:rsid w:val="00AF20C6"/>
    <w:rsid w:val="00AF2751"/>
    <w:rsid w:val="00AF42F7"/>
    <w:rsid w:val="00AF4A0D"/>
    <w:rsid w:val="00AF6DB0"/>
    <w:rsid w:val="00AF6F54"/>
    <w:rsid w:val="00AF7093"/>
    <w:rsid w:val="00B00D39"/>
    <w:rsid w:val="00B010B2"/>
    <w:rsid w:val="00B011C3"/>
    <w:rsid w:val="00B01AEF"/>
    <w:rsid w:val="00B01CA6"/>
    <w:rsid w:val="00B0229A"/>
    <w:rsid w:val="00B02AE5"/>
    <w:rsid w:val="00B02C6B"/>
    <w:rsid w:val="00B038FA"/>
    <w:rsid w:val="00B043D9"/>
    <w:rsid w:val="00B04572"/>
    <w:rsid w:val="00B049BA"/>
    <w:rsid w:val="00B04C38"/>
    <w:rsid w:val="00B0717F"/>
    <w:rsid w:val="00B07FC3"/>
    <w:rsid w:val="00B10046"/>
    <w:rsid w:val="00B11397"/>
    <w:rsid w:val="00B11876"/>
    <w:rsid w:val="00B11E28"/>
    <w:rsid w:val="00B11FD6"/>
    <w:rsid w:val="00B137BB"/>
    <w:rsid w:val="00B15095"/>
    <w:rsid w:val="00B1541F"/>
    <w:rsid w:val="00B15F19"/>
    <w:rsid w:val="00B1605F"/>
    <w:rsid w:val="00B16EE5"/>
    <w:rsid w:val="00B17223"/>
    <w:rsid w:val="00B2041D"/>
    <w:rsid w:val="00B2083E"/>
    <w:rsid w:val="00B20A2B"/>
    <w:rsid w:val="00B20F54"/>
    <w:rsid w:val="00B20F74"/>
    <w:rsid w:val="00B21997"/>
    <w:rsid w:val="00B21BCC"/>
    <w:rsid w:val="00B2206F"/>
    <w:rsid w:val="00B2217B"/>
    <w:rsid w:val="00B22292"/>
    <w:rsid w:val="00B22524"/>
    <w:rsid w:val="00B2287B"/>
    <w:rsid w:val="00B22C04"/>
    <w:rsid w:val="00B23599"/>
    <w:rsid w:val="00B23D7E"/>
    <w:rsid w:val="00B23F80"/>
    <w:rsid w:val="00B24842"/>
    <w:rsid w:val="00B24A34"/>
    <w:rsid w:val="00B24A42"/>
    <w:rsid w:val="00B24DA2"/>
    <w:rsid w:val="00B24EBF"/>
    <w:rsid w:val="00B258B6"/>
    <w:rsid w:val="00B25940"/>
    <w:rsid w:val="00B2614F"/>
    <w:rsid w:val="00B26BE1"/>
    <w:rsid w:val="00B272FB"/>
    <w:rsid w:val="00B27DA3"/>
    <w:rsid w:val="00B30352"/>
    <w:rsid w:val="00B3067C"/>
    <w:rsid w:val="00B31400"/>
    <w:rsid w:val="00B32078"/>
    <w:rsid w:val="00B32B49"/>
    <w:rsid w:val="00B334D5"/>
    <w:rsid w:val="00B33797"/>
    <w:rsid w:val="00B33C8D"/>
    <w:rsid w:val="00B34747"/>
    <w:rsid w:val="00B34C17"/>
    <w:rsid w:val="00B35271"/>
    <w:rsid w:val="00B3534B"/>
    <w:rsid w:val="00B35879"/>
    <w:rsid w:val="00B3666E"/>
    <w:rsid w:val="00B36AD4"/>
    <w:rsid w:val="00B36DED"/>
    <w:rsid w:val="00B37659"/>
    <w:rsid w:val="00B378CB"/>
    <w:rsid w:val="00B37BD6"/>
    <w:rsid w:val="00B4072F"/>
    <w:rsid w:val="00B407F7"/>
    <w:rsid w:val="00B41987"/>
    <w:rsid w:val="00B423C1"/>
    <w:rsid w:val="00B42E17"/>
    <w:rsid w:val="00B43597"/>
    <w:rsid w:val="00B43698"/>
    <w:rsid w:val="00B441A7"/>
    <w:rsid w:val="00B44D3F"/>
    <w:rsid w:val="00B44E07"/>
    <w:rsid w:val="00B450D6"/>
    <w:rsid w:val="00B45730"/>
    <w:rsid w:val="00B45F9D"/>
    <w:rsid w:val="00B462A6"/>
    <w:rsid w:val="00B46AD9"/>
    <w:rsid w:val="00B46C29"/>
    <w:rsid w:val="00B46E27"/>
    <w:rsid w:val="00B46FB2"/>
    <w:rsid w:val="00B47BB5"/>
    <w:rsid w:val="00B47BFB"/>
    <w:rsid w:val="00B5063F"/>
    <w:rsid w:val="00B508A7"/>
    <w:rsid w:val="00B50E47"/>
    <w:rsid w:val="00B51865"/>
    <w:rsid w:val="00B51BDC"/>
    <w:rsid w:val="00B51D52"/>
    <w:rsid w:val="00B52AA6"/>
    <w:rsid w:val="00B5367F"/>
    <w:rsid w:val="00B54B3C"/>
    <w:rsid w:val="00B55574"/>
    <w:rsid w:val="00B558B7"/>
    <w:rsid w:val="00B56CB1"/>
    <w:rsid w:val="00B56D41"/>
    <w:rsid w:val="00B574EB"/>
    <w:rsid w:val="00B57F94"/>
    <w:rsid w:val="00B60171"/>
    <w:rsid w:val="00B6019C"/>
    <w:rsid w:val="00B602E3"/>
    <w:rsid w:val="00B607B8"/>
    <w:rsid w:val="00B60894"/>
    <w:rsid w:val="00B61655"/>
    <w:rsid w:val="00B62083"/>
    <w:rsid w:val="00B630CA"/>
    <w:rsid w:val="00B63594"/>
    <w:rsid w:val="00B63DF5"/>
    <w:rsid w:val="00B63FB7"/>
    <w:rsid w:val="00B65F7D"/>
    <w:rsid w:val="00B671DB"/>
    <w:rsid w:val="00B67BA9"/>
    <w:rsid w:val="00B7046B"/>
    <w:rsid w:val="00B709A4"/>
    <w:rsid w:val="00B70B68"/>
    <w:rsid w:val="00B713BE"/>
    <w:rsid w:val="00B716F6"/>
    <w:rsid w:val="00B7224F"/>
    <w:rsid w:val="00B7249F"/>
    <w:rsid w:val="00B7276A"/>
    <w:rsid w:val="00B72B74"/>
    <w:rsid w:val="00B73CDA"/>
    <w:rsid w:val="00B73D01"/>
    <w:rsid w:val="00B7511A"/>
    <w:rsid w:val="00B75692"/>
    <w:rsid w:val="00B75A14"/>
    <w:rsid w:val="00B75F4C"/>
    <w:rsid w:val="00B76352"/>
    <w:rsid w:val="00B776F1"/>
    <w:rsid w:val="00B808E4"/>
    <w:rsid w:val="00B80C89"/>
    <w:rsid w:val="00B81181"/>
    <w:rsid w:val="00B811B5"/>
    <w:rsid w:val="00B81BF1"/>
    <w:rsid w:val="00B81C52"/>
    <w:rsid w:val="00B81FE7"/>
    <w:rsid w:val="00B83E5E"/>
    <w:rsid w:val="00B85650"/>
    <w:rsid w:val="00B85B6B"/>
    <w:rsid w:val="00B868D3"/>
    <w:rsid w:val="00B86BF2"/>
    <w:rsid w:val="00B87541"/>
    <w:rsid w:val="00B910AC"/>
    <w:rsid w:val="00B91C3B"/>
    <w:rsid w:val="00B91EC0"/>
    <w:rsid w:val="00B91EE0"/>
    <w:rsid w:val="00B91FCD"/>
    <w:rsid w:val="00B92AD3"/>
    <w:rsid w:val="00B93C3E"/>
    <w:rsid w:val="00B940AE"/>
    <w:rsid w:val="00B949D5"/>
    <w:rsid w:val="00B94C9F"/>
    <w:rsid w:val="00B94D2B"/>
    <w:rsid w:val="00B95C01"/>
    <w:rsid w:val="00B96844"/>
    <w:rsid w:val="00B96D9B"/>
    <w:rsid w:val="00B96F0B"/>
    <w:rsid w:val="00B96F80"/>
    <w:rsid w:val="00B97060"/>
    <w:rsid w:val="00B97E4A"/>
    <w:rsid w:val="00BA05B7"/>
    <w:rsid w:val="00BA0950"/>
    <w:rsid w:val="00BA2078"/>
    <w:rsid w:val="00BA2487"/>
    <w:rsid w:val="00BA2DE7"/>
    <w:rsid w:val="00BA34E8"/>
    <w:rsid w:val="00BA3569"/>
    <w:rsid w:val="00BA3FAF"/>
    <w:rsid w:val="00BA459F"/>
    <w:rsid w:val="00BA4648"/>
    <w:rsid w:val="00BA4A71"/>
    <w:rsid w:val="00BA502F"/>
    <w:rsid w:val="00BA56CA"/>
    <w:rsid w:val="00BA5CC3"/>
    <w:rsid w:val="00BA67ED"/>
    <w:rsid w:val="00BA7112"/>
    <w:rsid w:val="00BA73FC"/>
    <w:rsid w:val="00BB0249"/>
    <w:rsid w:val="00BB03AA"/>
    <w:rsid w:val="00BB0D99"/>
    <w:rsid w:val="00BB0E72"/>
    <w:rsid w:val="00BB1AD1"/>
    <w:rsid w:val="00BB226D"/>
    <w:rsid w:val="00BB2298"/>
    <w:rsid w:val="00BB22C0"/>
    <w:rsid w:val="00BB26BC"/>
    <w:rsid w:val="00BB2A7E"/>
    <w:rsid w:val="00BB2FD0"/>
    <w:rsid w:val="00BB3A0F"/>
    <w:rsid w:val="00BB41E6"/>
    <w:rsid w:val="00BB4FC7"/>
    <w:rsid w:val="00BB55F9"/>
    <w:rsid w:val="00BB699B"/>
    <w:rsid w:val="00BB6AF7"/>
    <w:rsid w:val="00BB765C"/>
    <w:rsid w:val="00BC141C"/>
    <w:rsid w:val="00BC1739"/>
    <w:rsid w:val="00BC1EAE"/>
    <w:rsid w:val="00BC1F66"/>
    <w:rsid w:val="00BC2343"/>
    <w:rsid w:val="00BC23D0"/>
    <w:rsid w:val="00BC24C9"/>
    <w:rsid w:val="00BC28EC"/>
    <w:rsid w:val="00BC2F67"/>
    <w:rsid w:val="00BC3AA6"/>
    <w:rsid w:val="00BC4209"/>
    <w:rsid w:val="00BC4324"/>
    <w:rsid w:val="00BC473F"/>
    <w:rsid w:val="00BC47F3"/>
    <w:rsid w:val="00BC48E4"/>
    <w:rsid w:val="00BC4A1C"/>
    <w:rsid w:val="00BC4D8B"/>
    <w:rsid w:val="00BC5DAD"/>
    <w:rsid w:val="00BC5FC0"/>
    <w:rsid w:val="00BC6ADC"/>
    <w:rsid w:val="00BC70F7"/>
    <w:rsid w:val="00BD11A4"/>
    <w:rsid w:val="00BD1389"/>
    <w:rsid w:val="00BD1590"/>
    <w:rsid w:val="00BD248A"/>
    <w:rsid w:val="00BD2D02"/>
    <w:rsid w:val="00BD2D6D"/>
    <w:rsid w:val="00BD3187"/>
    <w:rsid w:val="00BD3505"/>
    <w:rsid w:val="00BD3753"/>
    <w:rsid w:val="00BD394E"/>
    <w:rsid w:val="00BD4657"/>
    <w:rsid w:val="00BD5D76"/>
    <w:rsid w:val="00BD5FE2"/>
    <w:rsid w:val="00BD75FA"/>
    <w:rsid w:val="00BD7C8A"/>
    <w:rsid w:val="00BD7E28"/>
    <w:rsid w:val="00BE0D56"/>
    <w:rsid w:val="00BE1047"/>
    <w:rsid w:val="00BE17E8"/>
    <w:rsid w:val="00BE1D44"/>
    <w:rsid w:val="00BE2862"/>
    <w:rsid w:val="00BE2AA2"/>
    <w:rsid w:val="00BE2EDB"/>
    <w:rsid w:val="00BE32AD"/>
    <w:rsid w:val="00BE386C"/>
    <w:rsid w:val="00BE3929"/>
    <w:rsid w:val="00BE3FBE"/>
    <w:rsid w:val="00BE454C"/>
    <w:rsid w:val="00BE48CD"/>
    <w:rsid w:val="00BE553A"/>
    <w:rsid w:val="00BE5605"/>
    <w:rsid w:val="00BE56B5"/>
    <w:rsid w:val="00BE75CB"/>
    <w:rsid w:val="00BF0883"/>
    <w:rsid w:val="00BF093D"/>
    <w:rsid w:val="00BF14F1"/>
    <w:rsid w:val="00BF183F"/>
    <w:rsid w:val="00BF1CB7"/>
    <w:rsid w:val="00BF21BC"/>
    <w:rsid w:val="00BF2383"/>
    <w:rsid w:val="00BF2774"/>
    <w:rsid w:val="00BF4536"/>
    <w:rsid w:val="00BF51DD"/>
    <w:rsid w:val="00BF55D6"/>
    <w:rsid w:val="00BF5B75"/>
    <w:rsid w:val="00BF64E8"/>
    <w:rsid w:val="00BF6EDF"/>
    <w:rsid w:val="00BF6EEE"/>
    <w:rsid w:val="00BF72E9"/>
    <w:rsid w:val="00BF75A0"/>
    <w:rsid w:val="00BF7A12"/>
    <w:rsid w:val="00BF7C0A"/>
    <w:rsid w:val="00BF7CD6"/>
    <w:rsid w:val="00C00458"/>
    <w:rsid w:val="00C00A33"/>
    <w:rsid w:val="00C00D9E"/>
    <w:rsid w:val="00C01278"/>
    <w:rsid w:val="00C01E9A"/>
    <w:rsid w:val="00C0271E"/>
    <w:rsid w:val="00C0284A"/>
    <w:rsid w:val="00C03D69"/>
    <w:rsid w:val="00C03F7E"/>
    <w:rsid w:val="00C04893"/>
    <w:rsid w:val="00C048B0"/>
    <w:rsid w:val="00C0497D"/>
    <w:rsid w:val="00C04F35"/>
    <w:rsid w:val="00C04F4E"/>
    <w:rsid w:val="00C05059"/>
    <w:rsid w:val="00C051E6"/>
    <w:rsid w:val="00C054E5"/>
    <w:rsid w:val="00C05D63"/>
    <w:rsid w:val="00C05FF1"/>
    <w:rsid w:val="00C07657"/>
    <w:rsid w:val="00C07A5E"/>
    <w:rsid w:val="00C07EA8"/>
    <w:rsid w:val="00C10871"/>
    <w:rsid w:val="00C10F60"/>
    <w:rsid w:val="00C1132A"/>
    <w:rsid w:val="00C1185D"/>
    <w:rsid w:val="00C12511"/>
    <w:rsid w:val="00C1251D"/>
    <w:rsid w:val="00C131E6"/>
    <w:rsid w:val="00C135CB"/>
    <w:rsid w:val="00C138F1"/>
    <w:rsid w:val="00C145D5"/>
    <w:rsid w:val="00C14757"/>
    <w:rsid w:val="00C14C8E"/>
    <w:rsid w:val="00C14DCC"/>
    <w:rsid w:val="00C15290"/>
    <w:rsid w:val="00C15ADC"/>
    <w:rsid w:val="00C15F45"/>
    <w:rsid w:val="00C160BE"/>
    <w:rsid w:val="00C16503"/>
    <w:rsid w:val="00C1667A"/>
    <w:rsid w:val="00C17020"/>
    <w:rsid w:val="00C1770E"/>
    <w:rsid w:val="00C20EDC"/>
    <w:rsid w:val="00C20F7E"/>
    <w:rsid w:val="00C22631"/>
    <w:rsid w:val="00C22B87"/>
    <w:rsid w:val="00C234AC"/>
    <w:rsid w:val="00C23F9E"/>
    <w:rsid w:val="00C24865"/>
    <w:rsid w:val="00C24A07"/>
    <w:rsid w:val="00C24C21"/>
    <w:rsid w:val="00C259D9"/>
    <w:rsid w:val="00C26DD4"/>
    <w:rsid w:val="00C270B9"/>
    <w:rsid w:val="00C27F59"/>
    <w:rsid w:val="00C3000C"/>
    <w:rsid w:val="00C30359"/>
    <w:rsid w:val="00C31ED0"/>
    <w:rsid w:val="00C33625"/>
    <w:rsid w:val="00C337B0"/>
    <w:rsid w:val="00C3405B"/>
    <w:rsid w:val="00C343A1"/>
    <w:rsid w:val="00C34CF2"/>
    <w:rsid w:val="00C40621"/>
    <w:rsid w:val="00C41197"/>
    <w:rsid w:val="00C4206A"/>
    <w:rsid w:val="00C42876"/>
    <w:rsid w:val="00C4290E"/>
    <w:rsid w:val="00C42B30"/>
    <w:rsid w:val="00C42E9B"/>
    <w:rsid w:val="00C4335A"/>
    <w:rsid w:val="00C43720"/>
    <w:rsid w:val="00C4373F"/>
    <w:rsid w:val="00C43B58"/>
    <w:rsid w:val="00C44124"/>
    <w:rsid w:val="00C4654E"/>
    <w:rsid w:val="00C47375"/>
    <w:rsid w:val="00C475F7"/>
    <w:rsid w:val="00C47671"/>
    <w:rsid w:val="00C47775"/>
    <w:rsid w:val="00C47EC5"/>
    <w:rsid w:val="00C503F6"/>
    <w:rsid w:val="00C504D7"/>
    <w:rsid w:val="00C50702"/>
    <w:rsid w:val="00C50737"/>
    <w:rsid w:val="00C53CBA"/>
    <w:rsid w:val="00C54873"/>
    <w:rsid w:val="00C54A96"/>
    <w:rsid w:val="00C54FCF"/>
    <w:rsid w:val="00C554FC"/>
    <w:rsid w:val="00C55FCD"/>
    <w:rsid w:val="00C5643E"/>
    <w:rsid w:val="00C56B87"/>
    <w:rsid w:val="00C56D44"/>
    <w:rsid w:val="00C5727F"/>
    <w:rsid w:val="00C57950"/>
    <w:rsid w:val="00C57E4B"/>
    <w:rsid w:val="00C57E5C"/>
    <w:rsid w:val="00C60156"/>
    <w:rsid w:val="00C6056F"/>
    <w:rsid w:val="00C6090F"/>
    <w:rsid w:val="00C6136B"/>
    <w:rsid w:val="00C614E0"/>
    <w:rsid w:val="00C61E79"/>
    <w:rsid w:val="00C63065"/>
    <w:rsid w:val="00C630B9"/>
    <w:rsid w:val="00C631B9"/>
    <w:rsid w:val="00C636E2"/>
    <w:rsid w:val="00C6467C"/>
    <w:rsid w:val="00C650AA"/>
    <w:rsid w:val="00C652B1"/>
    <w:rsid w:val="00C65340"/>
    <w:rsid w:val="00C660E9"/>
    <w:rsid w:val="00C66783"/>
    <w:rsid w:val="00C66F4D"/>
    <w:rsid w:val="00C67001"/>
    <w:rsid w:val="00C67845"/>
    <w:rsid w:val="00C6793C"/>
    <w:rsid w:val="00C67EE0"/>
    <w:rsid w:val="00C67FF6"/>
    <w:rsid w:val="00C700FF"/>
    <w:rsid w:val="00C705C0"/>
    <w:rsid w:val="00C7083B"/>
    <w:rsid w:val="00C70919"/>
    <w:rsid w:val="00C72538"/>
    <w:rsid w:val="00C73819"/>
    <w:rsid w:val="00C75741"/>
    <w:rsid w:val="00C76864"/>
    <w:rsid w:val="00C76D87"/>
    <w:rsid w:val="00C800A5"/>
    <w:rsid w:val="00C80F47"/>
    <w:rsid w:val="00C822DB"/>
    <w:rsid w:val="00C8244F"/>
    <w:rsid w:val="00C8245F"/>
    <w:rsid w:val="00C82DEB"/>
    <w:rsid w:val="00C83A15"/>
    <w:rsid w:val="00C83BC8"/>
    <w:rsid w:val="00C842DD"/>
    <w:rsid w:val="00C84485"/>
    <w:rsid w:val="00C84937"/>
    <w:rsid w:val="00C85DB0"/>
    <w:rsid w:val="00C86004"/>
    <w:rsid w:val="00C8724A"/>
    <w:rsid w:val="00C8772A"/>
    <w:rsid w:val="00C90074"/>
    <w:rsid w:val="00C90455"/>
    <w:rsid w:val="00C90C00"/>
    <w:rsid w:val="00C90E4A"/>
    <w:rsid w:val="00C9161D"/>
    <w:rsid w:val="00C92765"/>
    <w:rsid w:val="00C92942"/>
    <w:rsid w:val="00C92CEB"/>
    <w:rsid w:val="00C936D6"/>
    <w:rsid w:val="00C95BE3"/>
    <w:rsid w:val="00C95FA3"/>
    <w:rsid w:val="00C9617D"/>
    <w:rsid w:val="00C969BF"/>
    <w:rsid w:val="00C96D64"/>
    <w:rsid w:val="00C9703F"/>
    <w:rsid w:val="00C972A5"/>
    <w:rsid w:val="00C97B43"/>
    <w:rsid w:val="00C97CD8"/>
    <w:rsid w:val="00C97D8D"/>
    <w:rsid w:val="00C97F50"/>
    <w:rsid w:val="00C97F8A"/>
    <w:rsid w:val="00CA0195"/>
    <w:rsid w:val="00CA053A"/>
    <w:rsid w:val="00CA0556"/>
    <w:rsid w:val="00CA06FA"/>
    <w:rsid w:val="00CA0F39"/>
    <w:rsid w:val="00CA11ED"/>
    <w:rsid w:val="00CA1B79"/>
    <w:rsid w:val="00CA2795"/>
    <w:rsid w:val="00CA30AD"/>
    <w:rsid w:val="00CA3377"/>
    <w:rsid w:val="00CA4289"/>
    <w:rsid w:val="00CA4CEB"/>
    <w:rsid w:val="00CA5EEE"/>
    <w:rsid w:val="00CA6508"/>
    <w:rsid w:val="00CA6B78"/>
    <w:rsid w:val="00CA7739"/>
    <w:rsid w:val="00CA7996"/>
    <w:rsid w:val="00CB06F2"/>
    <w:rsid w:val="00CB0DAF"/>
    <w:rsid w:val="00CB2059"/>
    <w:rsid w:val="00CB250E"/>
    <w:rsid w:val="00CB2717"/>
    <w:rsid w:val="00CB28E0"/>
    <w:rsid w:val="00CB2A26"/>
    <w:rsid w:val="00CB2C57"/>
    <w:rsid w:val="00CB2D6E"/>
    <w:rsid w:val="00CB2F20"/>
    <w:rsid w:val="00CB39E5"/>
    <w:rsid w:val="00CB3CDB"/>
    <w:rsid w:val="00CB457F"/>
    <w:rsid w:val="00CB4679"/>
    <w:rsid w:val="00CB46A5"/>
    <w:rsid w:val="00CB4A37"/>
    <w:rsid w:val="00CB57DF"/>
    <w:rsid w:val="00CB5A19"/>
    <w:rsid w:val="00CB6303"/>
    <w:rsid w:val="00CB6CB7"/>
    <w:rsid w:val="00CB6F08"/>
    <w:rsid w:val="00CB7A60"/>
    <w:rsid w:val="00CC040B"/>
    <w:rsid w:val="00CC047F"/>
    <w:rsid w:val="00CC174F"/>
    <w:rsid w:val="00CC181A"/>
    <w:rsid w:val="00CC1C2E"/>
    <w:rsid w:val="00CC29DA"/>
    <w:rsid w:val="00CC3070"/>
    <w:rsid w:val="00CC3292"/>
    <w:rsid w:val="00CC32B4"/>
    <w:rsid w:val="00CC35C0"/>
    <w:rsid w:val="00CC38C5"/>
    <w:rsid w:val="00CC3AB8"/>
    <w:rsid w:val="00CC3BFB"/>
    <w:rsid w:val="00CC469D"/>
    <w:rsid w:val="00CC6256"/>
    <w:rsid w:val="00CC66D0"/>
    <w:rsid w:val="00CC6A76"/>
    <w:rsid w:val="00CC6FFA"/>
    <w:rsid w:val="00CC7ABB"/>
    <w:rsid w:val="00CD00BF"/>
    <w:rsid w:val="00CD1065"/>
    <w:rsid w:val="00CD121C"/>
    <w:rsid w:val="00CD1EA3"/>
    <w:rsid w:val="00CD302E"/>
    <w:rsid w:val="00CD307F"/>
    <w:rsid w:val="00CD393F"/>
    <w:rsid w:val="00CD4BCA"/>
    <w:rsid w:val="00CD7EF0"/>
    <w:rsid w:val="00CE09BD"/>
    <w:rsid w:val="00CE0B61"/>
    <w:rsid w:val="00CE1414"/>
    <w:rsid w:val="00CE170E"/>
    <w:rsid w:val="00CE1871"/>
    <w:rsid w:val="00CE1D0B"/>
    <w:rsid w:val="00CE22F4"/>
    <w:rsid w:val="00CE245E"/>
    <w:rsid w:val="00CE37B5"/>
    <w:rsid w:val="00CE39DF"/>
    <w:rsid w:val="00CE44C8"/>
    <w:rsid w:val="00CE4A05"/>
    <w:rsid w:val="00CE4B66"/>
    <w:rsid w:val="00CE4E49"/>
    <w:rsid w:val="00CE4F65"/>
    <w:rsid w:val="00CE5535"/>
    <w:rsid w:val="00CE645A"/>
    <w:rsid w:val="00CE7A65"/>
    <w:rsid w:val="00CE7B02"/>
    <w:rsid w:val="00CF0AA9"/>
    <w:rsid w:val="00CF0BA5"/>
    <w:rsid w:val="00CF0BF5"/>
    <w:rsid w:val="00CF1026"/>
    <w:rsid w:val="00CF13B1"/>
    <w:rsid w:val="00CF1E62"/>
    <w:rsid w:val="00CF2213"/>
    <w:rsid w:val="00CF3309"/>
    <w:rsid w:val="00CF3C8F"/>
    <w:rsid w:val="00CF547A"/>
    <w:rsid w:val="00CF5EF1"/>
    <w:rsid w:val="00CF68A3"/>
    <w:rsid w:val="00CF6AE5"/>
    <w:rsid w:val="00CF6E26"/>
    <w:rsid w:val="00D0021B"/>
    <w:rsid w:val="00D0033D"/>
    <w:rsid w:val="00D01097"/>
    <w:rsid w:val="00D02304"/>
    <w:rsid w:val="00D02590"/>
    <w:rsid w:val="00D026A6"/>
    <w:rsid w:val="00D027A9"/>
    <w:rsid w:val="00D028AC"/>
    <w:rsid w:val="00D0299E"/>
    <w:rsid w:val="00D02C6F"/>
    <w:rsid w:val="00D02E57"/>
    <w:rsid w:val="00D02F3B"/>
    <w:rsid w:val="00D04363"/>
    <w:rsid w:val="00D04F59"/>
    <w:rsid w:val="00D0522A"/>
    <w:rsid w:val="00D05F80"/>
    <w:rsid w:val="00D07418"/>
    <w:rsid w:val="00D07E9D"/>
    <w:rsid w:val="00D1038F"/>
    <w:rsid w:val="00D109E0"/>
    <w:rsid w:val="00D109F9"/>
    <w:rsid w:val="00D10E4D"/>
    <w:rsid w:val="00D10FD9"/>
    <w:rsid w:val="00D11000"/>
    <w:rsid w:val="00D112DA"/>
    <w:rsid w:val="00D1131D"/>
    <w:rsid w:val="00D11540"/>
    <w:rsid w:val="00D117D3"/>
    <w:rsid w:val="00D11CDD"/>
    <w:rsid w:val="00D120F3"/>
    <w:rsid w:val="00D12132"/>
    <w:rsid w:val="00D12963"/>
    <w:rsid w:val="00D13075"/>
    <w:rsid w:val="00D1354B"/>
    <w:rsid w:val="00D136F8"/>
    <w:rsid w:val="00D14361"/>
    <w:rsid w:val="00D1524A"/>
    <w:rsid w:val="00D1532E"/>
    <w:rsid w:val="00D15901"/>
    <w:rsid w:val="00D15C89"/>
    <w:rsid w:val="00D16134"/>
    <w:rsid w:val="00D16593"/>
    <w:rsid w:val="00D167E8"/>
    <w:rsid w:val="00D16894"/>
    <w:rsid w:val="00D16F15"/>
    <w:rsid w:val="00D1796A"/>
    <w:rsid w:val="00D17AD8"/>
    <w:rsid w:val="00D20295"/>
    <w:rsid w:val="00D20301"/>
    <w:rsid w:val="00D20EDA"/>
    <w:rsid w:val="00D2145B"/>
    <w:rsid w:val="00D21A34"/>
    <w:rsid w:val="00D2279B"/>
    <w:rsid w:val="00D22ABF"/>
    <w:rsid w:val="00D23AC8"/>
    <w:rsid w:val="00D23C71"/>
    <w:rsid w:val="00D24335"/>
    <w:rsid w:val="00D24628"/>
    <w:rsid w:val="00D25251"/>
    <w:rsid w:val="00D25A0E"/>
    <w:rsid w:val="00D30C9D"/>
    <w:rsid w:val="00D317B8"/>
    <w:rsid w:val="00D31A98"/>
    <w:rsid w:val="00D32541"/>
    <w:rsid w:val="00D3301F"/>
    <w:rsid w:val="00D33AC1"/>
    <w:rsid w:val="00D33C9D"/>
    <w:rsid w:val="00D33F7F"/>
    <w:rsid w:val="00D34D3A"/>
    <w:rsid w:val="00D34DA8"/>
    <w:rsid w:val="00D35088"/>
    <w:rsid w:val="00D356D8"/>
    <w:rsid w:val="00D3598F"/>
    <w:rsid w:val="00D35BB2"/>
    <w:rsid w:val="00D36780"/>
    <w:rsid w:val="00D36A2C"/>
    <w:rsid w:val="00D36AE2"/>
    <w:rsid w:val="00D3796B"/>
    <w:rsid w:val="00D37DE7"/>
    <w:rsid w:val="00D40E31"/>
    <w:rsid w:val="00D41A97"/>
    <w:rsid w:val="00D433DA"/>
    <w:rsid w:val="00D43A22"/>
    <w:rsid w:val="00D43BFA"/>
    <w:rsid w:val="00D45A97"/>
    <w:rsid w:val="00D46648"/>
    <w:rsid w:val="00D47368"/>
    <w:rsid w:val="00D503B2"/>
    <w:rsid w:val="00D50C95"/>
    <w:rsid w:val="00D527D6"/>
    <w:rsid w:val="00D52F06"/>
    <w:rsid w:val="00D536B4"/>
    <w:rsid w:val="00D542E2"/>
    <w:rsid w:val="00D54CB9"/>
    <w:rsid w:val="00D554F8"/>
    <w:rsid w:val="00D55929"/>
    <w:rsid w:val="00D56368"/>
    <w:rsid w:val="00D56AF0"/>
    <w:rsid w:val="00D57F25"/>
    <w:rsid w:val="00D60108"/>
    <w:rsid w:val="00D6014F"/>
    <w:rsid w:val="00D61C8D"/>
    <w:rsid w:val="00D620CD"/>
    <w:rsid w:val="00D62767"/>
    <w:rsid w:val="00D62851"/>
    <w:rsid w:val="00D62B87"/>
    <w:rsid w:val="00D62DD3"/>
    <w:rsid w:val="00D62DF2"/>
    <w:rsid w:val="00D63787"/>
    <w:rsid w:val="00D638EC"/>
    <w:rsid w:val="00D6429E"/>
    <w:rsid w:val="00D64374"/>
    <w:rsid w:val="00D6565C"/>
    <w:rsid w:val="00D65F98"/>
    <w:rsid w:val="00D66495"/>
    <w:rsid w:val="00D66B56"/>
    <w:rsid w:val="00D66C61"/>
    <w:rsid w:val="00D67675"/>
    <w:rsid w:val="00D70AA4"/>
    <w:rsid w:val="00D70CFF"/>
    <w:rsid w:val="00D71BB9"/>
    <w:rsid w:val="00D7207C"/>
    <w:rsid w:val="00D7286D"/>
    <w:rsid w:val="00D72CAC"/>
    <w:rsid w:val="00D73270"/>
    <w:rsid w:val="00D73861"/>
    <w:rsid w:val="00D7499E"/>
    <w:rsid w:val="00D74A7A"/>
    <w:rsid w:val="00D75C2E"/>
    <w:rsid w:val="00D75C30"/>
    <w:rsid w:val="00D76799"/>
    <w:rsid w:val="00D76E00"/>
    <w:rsid w:val="00D775FA"/>
    <w:rsid w:val="00D77D9E"/>
    <w:rsid w:val="00D8122E"/>
    <w:rsid w:val="00D8176F"/>
    <w:rsid w:val="00D81949"/>
    <w:rsid w:val="00D81BFF"/>
    <w:rsid w:val="00D81E5E"/>
    <w:rsid w:val="00D83EE2"/>
    <w:rsid w:val="00D84276"/>
    <w:rsid w:val="00D84EA7"/>
    <w:rsid w:val="00D86011"/>
    <w:rsid w:val="00D86831"/>
    <w:rsid w:val="00D8710C"/>
    <w:rsid w:val="00D87990"/>
    <w:rsid w:val="00D91D06"/>
    <w:rsid w:val="00D92B08"/>
    <w:rsid w:val="00D937BA"/>
    <w:rsid w:val="00D94DF6"/>
    <w:rsid w:val="00D9570E"/>
    <w:rsid w:val="00D95B71"/>
    <w:rsid w:val="00D966C1"/>
    <w:rsid w:val="00D96EFA"/>
    <w:rsid w:val="00D97669"/>
    <w:rsid w:val="00DA0333"/>
    <w:rsid w:val="00DA0DAE"/>
    <w:rsid w:val="00DA124F"/>
    <w:rsid w:val="00DA1905"/>
    <w:rsid w:val="00DA1AF0"/>
    <w:rsid w:val="00DA1D7E"/>
    <w:rsid w:val="00DA22E2"/>
    <w:rsid w:val="00DA232D"/>
    <w:rsid w:val="00DA29EC"/>
    <w:rsid w:val="00DA3001"/>
    <w:rsid w:val="00DA4381"/>
    <w:rsid w:val="00DA4DA3"/>
    <w:rsid w:val="00DA75C7"/>
    <w:rsid w:val="00DA7698"/>
    <w:rsid w:val="00DA7A8B"/>
    <w:rsid w:val="00DA7E76"/>
    <w:rsid w:val="00DB076B"/>
    <w:rsid w:val="00DB1655"/>
    <w:rsid w:val="00DB18B0"/>
    <w:rsid w:val="00DB1FE7"/>
    <w:rsid w:val="00DB2666"/>
    <w:rsid w:val="00DB271B"/>
    <w:rsid w:val="00DB28D0"/>
    <w:rsid w:val="00DB28E5"/>
    <w:rsid w:val="00DB2BA0"/>
    <w:rsid w:val="00DB31FD"/>
    <w:rsid w:val="00DB32CE"/>
    <w:rsid w:val="00DB34F8"/>
    <w:rsid w:val="00DB47AA"/>
    <w:rsid w:val="00DB4870"/>
    <w:rsid w:val="00DB4A5A"/>
    <w:rsid w:val="00DB4B62"/>
    <w:rsid w:val="00DB4C9D"/>
    <w:rsid w:val="00DB5669"/>
    <w:rsid w:val="00DB58F8"/>
    <w:rsid w:val="00DB5D69"/>
    <w:rsid w:val="00DB7034"/>
    <w:rsid w:val="00DB7757"/>
    <w:rsid w:val="00DB77E8"/>
    <w:rsid w:val="00DB7996"/>
    <w:rsid w:val="00DB7FB0"/>
    <w:rsid w:val="00DC0262"/>
    <w:rsid w:val="00DC047F"/>
    <w:rsid w:val="00DC1118"/>
    <w:rsid w:val="00DC149F"/>
    <w:rsid w:val="00DC1D86"/>
    <w:rsid w:val="00DC2C53"/>
    <w:rsid w:val="00DC33F4"/>
    <w:rsid w:val="00DC35B8"/>
    <w:rsid w:val="00DC3803"/>
    <w:rsid w:val="00DC3975"/>
    <w:rsid w:val="00DC3E23"/>
    <w:rsid w:val="00DC3EC6"/>
    <w:rsid w:val="00DC41EC"/>
    <w:rsid w:val="00DC5A7B"/>
    <w:rsid w:val="00DC602E"/>
    <w:rsid w:val="00DC6AA9"/>
    <w:rsid w:val="00DC707E"/>
    <w:rsid w:val="00DC7293"/>
    <w:rsid w:val="00DC78E6"/>
    <w:rsid w:val="00DD06E5"/>
    <w:rsid w:val="00DD0C45"/>
    <w:rsid w:val="00DD2197"/>
    <w:rsid w:val="00DD265F"/>
    <w:rsid w:val="00DD298A"/>
    <w:rsid w:val="00DD3506"/>
    <w:rsid w:val="00DD3604"/>
    <w:rsid w:val="00DD4501"/>
    <w:rsid w:val="00DD4520"/>
    <w:rsid w:val="00DD47BA"/>
    <w:rsid w:val="00DD4C74"/>
    <w:rsid w:val="00DD50ED"/>
    <w:rsid w:val="00DD54EF"/>
    <w:rsid w:val="00DD5C3A"/>
    <w:rsid w:val="00DD68E5"/>
    <w:rsid w:val="00DD6DEE"/>
    <w:rsid w:val="00DD6E94"/>
    <w:rsid w:val="00DE005C"/>
    <w:rsid w:val="00DE0782"/>
    <w:rsid w:val="00DE1027"/>
    <w:rsid w:val="00DE2294"/>
    <w:rsid w:val="00DE22F3"/>
    <w:rsid w:val="00DE366E"/>
    <w:rsid w:val="00DE4C0A"/>
    <w:rsid w:val="00DE5612"/>
    <w:rsid w:val="00DE60AC"/>
    <w:rsid w:val="00DE611B"/>
    <w:rsid w:val="00DE6B19"/>
    <w:rsid w:val="00DE6E1B"/>
    <w:rsid w:val="00DE71B8"/>
    <w:rsid w:val="00DE74DB"/>
    <w:rsid w:val="00DF0064"/>
    <w:rsid w:val="00DF0156"/>
    <w:rsid w:val="00DF1762"/>
    <w:rsid w:val="00DF19A7"/>
    <w:rsid w:val="00DF2061"/>
    <w:rsid w:val="00DF20D4"/>
    <w:rsid w:val="00DF268A"/>
    <w:rsid w:val="00DF2ED9"/>
    <w:rsid w:val="00DF2F8B"/>
    <w:rsid w:val="00DF3869"/>
    <w:rsid w:val="00DF45FC"/>
    <w:rsid w:val="00DF4C96"/>
    <w:rsid w:val="00DF523D"/>
    <w:rsid w:val="00DF5760"/>
    <w:rsid w:val="00DF5E23"/>
    <w:rsid w:val="00DF5E25"/>
    <w:rsid w:val="00DF6CA7"/>
    <w:rsid w:val="00DF7BB6"/>
    <w:rsid w:val="00E0054E"/>
    <w:rsid w:val="00E00E8A"/>
    <w:rsid w:val="00E011C2"/>
    <w:rsid w:val="00E017E5"/>
    <w:rsid w:val="00E0183A"/>
    <w:rsid w:val="00E02A19"/>
    <w:rsid w:val="00E04A0C"/>
    <w:rsid w:val="00E04B59"/>
    <w:rsid w:val="00E051CE"/>
    <w:rsid w:val="00E0527F"/>
    <w:rsid w:val="00E05506"/>
    <w:rsid w:val="00E055AC"/>
    <w:rsid w:val="00E058E8"/>
    <w:rsid w:val="00E070A9"/>
    <w:rsid w:val="00E1026C"/>
    <w:rsid w:val="00E1029A"/>
    <w:rsid w:val="00E11087"/>
    <w:rsid w:val="00E11777"/>
    <w:rsid w:val="00E118B1"/>
    <w:rsid w:val="00E11A44"/>
    <w:rsid w:val="00E1416E"/>
    <w:rsid w:val="00E14A75"/>
    <w:rsid w:val="00E14C83"/>
    <w:rsid w:val="00E14DAA"/>
    <w:rsid w:val="00E156ED"/>
    <w:rsid w:val="00E163B4"/>
    <w:rsid w:val="00E17096"/>
    <w:rsid w:val="00E17E3C"/>
    <w:rsid w:val="00E17F2B"/>
    <w:rsid w:val="00E20460"/>
    <w:rsid w:val="00E21323"/>
    <w:rsid w:val="00E21ABB"/>
    <w:rsid w:val="00E223CF"/>
    <w:rsid w:val="00E23AAA"/>
    <w:rsid w:val="00E23D63"/>
    <w:rsid w:val="00E2480E"/>
    <w:rsid w:val="00E248BB"/>
    <w:rsid w:val="00E24FC7"/>
    <w:rsid w:val="00E2502C"/>
    <w:rsid w:val="00E25779"/>
    <w:rsid w:val="00E25B39"/>
    <w:rsid w:val="00E26154"/>
    <w:rsid w:val="00E272A6"/>
    <w:rsid w:val="00E27A18"/>
    <w:rsid w:val="00E27F6E"/>
    <w:rsid w:val="00E3032A"/>
    <w:rsid w:val="00E30E47"/>
    <w:rsid w:val="00E30FC2"/>
    <w:rsid w:val="00E31036"/>
    <w:rsid w:val="00E31FAE"/>
    <w:rsid w:val="00E32FFF"/>
    <w:rsid w:val="00E332AE"/>
    <w:rsid w:val="00E333F3"/>
    <w:rsid w:val="00E352ED"/>
    <w:rsid w:val="00E35F27"/>
    <w:rsid w:val="00E363FC"/>
    <w:rsid w:val="00E36DB6"/>
    <w:rsid w:val="00E36FAB"/>
    <w:rsid w:val="00E3703E"/>
    <w:rsid w:val="00E3728D"/>
    <w:rsid w:val="00E3765A"/>
    <w:rsid w:val="00E379DE"/>
    <w:rsid w:val="00E37F70"/>
    <w:rsid w:val="00E41510"/>
    <w:rsid w:val="00E41D30"/>
    <w:rsid w:val="00E428F1"/>
    <w:rsid w:val="00E42C98"/>
    <w:rsid w:val="00E4361D"/>
    <w:rsid w:val="00E43B0E"/>
    <w:rsid w:val="00E43B4F"/>
    <w:rsid w:val="00E43BFF"/>
    <w:rsid w:val="00E4430D"/>
    <w:rsid w:val="00E44C6B"/>
    <w:rsid w:val="00E45005"/>
    <w:rsid w:val="00E459FC"/>
    <w:rsid w:val="00E45B40"/>
    <w:rsid w:val="00E46599"/>
    <w:rsid w:val="00E46E10"/>
    <w:rsid w:val="00E46EA4"/>
    <w:rsid w:val="00E472E6"/>
    <w:rsid w:val="00E47B02"/>
    <w:rsid w:val="00E50293"/>
    <w:rsid w:val="00E50C8E"/>
    <w:rsid w:val="00E50E8E"/>
    <w:rsid w:val="00E50EFA"/>
    <w:rsid w:val="00E51993"/>
    <w:rsid w:val="00E52073"/>
    <w:rsid w:val="00E52BAD"/>
    <w:rsid w:val="00E52C3B"/>
    <w:rsid w:val="00E53005"/>
    <w:rsid w:val="00E53388"/>
    <w:rsid w:val="00E5433E"/>
    <w:rsid w:val="00E54478"/>
    <w:rsid w:val="00E5482A"/>
    <w:rsid w:val="00E54D60"/>
    <w:rsid w:val="00E5529E"/>
    <w:rsid w:val="00E552BD"/>
    <w:rsid w:val="00E55FCA"/>
    <w:rsid w:val="00E563D7"/>
    <w:rsid w:val="00E56A5B"/>
    <w:rsid w:val="00E60549"/>
    <w:rsid w:val="00E60FD0"/>
    <w:rsid w:val="00E610CC"/>
    <w:rsid w:val="00E613D3"/>
    <w:rsid w:val="00E61649"/>
    <w:rsid w:val="00E61E1B"/>
    <w:rsid w:val="00E62573"/>
    <w:rsid w:val="00E62721"/>
    <w:rsid w:val="00E62CBB"/>
    <w:rsid w:val="00E643F1"/>
    <w:rsid w:val="00E64B87"/>
    <w:rsid w:val="00E64C76"/>
    <w:rsid w:val="00E65354"/>
    <w:rsid w:val="00E65450"/>
    <w:rsid w:val="00E65696"/>
    <w:rsid w:val="00E66942"/>
    <w:rsid w:val="00E66B61"/>
    <w:rsid w:val="00E67150"/>
    <w:rsid w:val="00E67BCA"/>
    <w:rsid w:val="00E67D27"/>
    <w:rsid w:val="00E70D2E"/>
    <w:rsid w:val="00E70FF8"/>
    <w:rsid w:val="00E714C4"/>
    <w:rsid w:val="00E71548"/>
    <w:rsid w:val="00E71BAC"/>
    <w:rsid w:val="00E71DA8"/>
    <w:rsid w:val="00E7282A"/>
    <w:rsid w:val="00E731AF"/>
    <w:rsid w:val="00E73272"/>
    <w:rsid w:val="00E7379C"/>
    <w:rsid w:val="00E73C53"/>
    <w:rsid w:val="00E7421E"/>
    <w:rsid w:val="00E7422D"/>
    <w:rsid w:val="00E7466F"/>
    <w:rsid w:val="00E7495C"/>
    <w:rsid w:val="00E75327"/>
    <w:rsid w:val="00E75808"/>
    <w:rsid w:val="00E75928"/>
    <w:rsid w:val="00E759BA"/>
    <w:rsid w:val="00E75B94"/>
    <w:rsid w:val="00E768F0"/>
    <w:rsid w:val="00E76BA6"/>
    <w:rsid w:val="00E77564"/>
    <w:rsid w:val="00E77B1C"/>
    <w:rsid w:val="00E80192"/>
    <w:rsid w:val="00E8086A"/>
    <w:rsid w:val="00E80BA5"/>
    <w:rsid w:val="00E811C3"/>
    <w:rsid w:val="00E817A1"/>
    <w:rsid w:val="00E81B72"/>
    <w:rsid w:val="00E81BBF"/>
    <w:rsid w:val="00E81F8F"/>
    <w:rsid w:val="00E82CAE"/>
    <w:rsid w:val="00E82CFA"/>
    <w:rsid w:val="00E834EA"/>
    <w:rsid w:val="00E836EA"/>
    <w:rsid w:val="00E83C18"/>
    <w:rsid w:val="00E84835"/>
    <w:rsid w:val="00E84975"/>
    <w:rsid w:val="00E84BAF"/>
    <w:rsid w:val="00E84C3C"/>
    <w:rsid w:val="00E85050"/>
    <w:rsid w:val="00E85889"/>
    <w:rsid w:val="00E859D0"/>
    <w:rsid w:val="00E85FE2"/>
    <w:rsid w:val="00E86163"/>
    <w:rsid w:val="00E87622"/>
    <w:rsid w:val="00E90189"/>
    <w:rsid w:val="00E90539"/>
    <w:rsid w:val="00E907B5"/>
    <w:rsid w:val="00E90BC1"/>
    <w:rsid w:val="00E910F2"/>
    <w:rsid w:val="00E913F6"/>
    <w:rsid w:val="00E915DF"/>
    <w:rsid w:val="00E9185F"/>
    <w:rsid w:val="00E921BC"/>
    <w:rsid w:val="00E93217"/>
    <w:rsid w:val="00E93362"/>
    <w:rsid w:val="00E934BC"/>
    <w:rsid w:val="00E942C1"/>
    <w:rsid w:val="00E95D90"/>
    <w:rsid w:val="00EA05E8"/>
    <w:rsid w:val="00EA0811"/>
    <w:rsid w:val="00EA0C2A"/>
    <w:rsid w:val="00EA179A"/>
    <w:rsid w:val="00EA19CD"/>
    <w:rsid w:val="00EA1A05"/>
    <w:rsid w:val="00EA2359"/>
    <w:rsid w:val="00EA25E9"/>
    <w:rsid w:val="00EA27F8"/>
    <w:rsid w:val="00EA2E9F"/>
    <w:rsid w:val="00EA3501"/>
    <w:rsid w:val="00EA3642"/>
    <w:rsid w:val="00EA3A95"/>
    <w:rsid w:val="00EA5959"/>
    <w:rsid w:val="00EA6260"/>
    <w:rsid w:val="00EA6E3D"/>
    <w:rsid w:val="00EB0B79"/>
    <w:rsid w:val="00EB0EFB"/>
    <w:rsid w:val="00EB0F44"/>
    <w:rsid w:val="00EB1474"/>
    <w:rsid w:val="00EB14A8"/>
    <w:rsid w:val="00EB1AA5"/>
    <w:rsid w:val="00EB203B"/>
    <w:rsid w:val="00EB2044"/>
    <w:rsid w:val="00EB3CD5"/>
    <w:rsid w:val="00EB4E4E"/>
    <w:rsid w:val="00EB50E9"/>
    <w:rsid w:val="00EB520F"/>
    <w:rsid w:val="00EB57DA"/>
    <w:rsid w:val="00EB58D6"/>
    <w:rsid w:val="00EB6F6B"/>
    <w:rsid w:val="00EB72AD"/>
    <w:rsid w:val="00EB7F03"/>
    <w:rsid w:val="00EC011F"/>
    <w:rsid w:val="00EC0285"/>
    <w:rsid w:val="00EC07CE"/>
    <w:rsid w:val="00EC103D"/>
    <w:rsid w:val="00EC181E"/>
    <w:rsid w:val="00EC23D9"/>
    <w:rsid w:val="00EC2436"/>
    <w:rsid w:val="00EC2888"/>
    <w:rsid w:val="00EC3982"/>
    <w:rsid w:val="00EC4097"/>
    <w:rsid w:val="00EC51AD"/>
    <w:rsid w:val="00EC5C0B"/>
    <w:rsid w:val="00EC6200"/>
    <w:rsid w:val="00EC634C"/>
    <w:rsid w:val="00EC63D3"/>
    <w:rsid w:val="00EC6CC2"/>
    <w:rsid w:val="00EC736A"/>
    <w:rsid w:val="00EC76EE"/>
    <w:rsid w:val="00EC79FC"/>
    <w:rsid w:val="00ED07C7"/>
    <w:rsid w:val="00ED0946"/>
    <w:rsid w:val="00ED0A03"/>
    <w:rsid w:val="00ED1068"/>
    <w:rsid w:val="00ED1670"/>
    <w:rsid w:val="00ED1AE0"/>
    <w:rsid w:val="00ED30DD"/>
    <w:rsid w:val="00ED3A92"/>
    <w:rsid w:val="00ED3D3F"/>
    <w:rsid w:val="00ED3E47"/>
    <w:rsid w:val="00ED42DB"/>
    <w:rsid w:val="00ED5945"/>
    <w:rsid w:val="00ED59CF"/>
    <w:rsid w:val="00ED62D8"/>
    <w:rsid w:val="00ED6D33"/>
    <w:rsid w:val="00ED6EF5"/>
    <w:rsid w:val="00ED77D3"/>
    <w:rsid w:val="00ED7B2B"/>
    <w:rsid w:val="00ED7F4F"/>
    <w:rsid w:val="00EE0357"/>
    <w:rsid w:val="00EE03C4"/>
    <w:rsid w:val="00EE0A98"/>
    <w:rsid w:val="00EE13EF"/>
    <w:rsid w:val="00EE18C6"/>
    <w:rsid w:val="00EE1DB2"/>
    <w:rsid w:val="00EE29B0"/>
    <w:rsid w:val="00EE2CC4"/>
    <w:rsid w:val="00EE30FD"/>
    <w:rsid w:val="00EE32A2"/>
    <w:rsid w:val="00EE3B72"/>
    <w:rsid w:val="00EE41A4"/>
    <w:rsid w:val="00EE4BD8"/>
    <w:rsid w:val="00EE4D5E"/>
    <w:rsid w:val="00EE5412"/>
    <w:rsid w:val="00EE59EC"/>
    <w:rsid w:val="00EE6206"/>
    <w:rsid w:val="00EE6805"/>
    <w:rsid w:val="00EE7174"/>
    <w:rsid w:val="00EE7D6B"/>
    <w:rsid w:val="00EE7EE7"/>
    <w:rsid w:val="00EF0518"/>
    <w:rsid w:val="00EF07B7"/>
    <w:rsid w:val="00EF0C76"/>
    <w:rsid w:val="00EF2993"/>
    <w:rsid w:val="00EF2A73"/>
    <w:rsid w:val="00EF332F"/>
    <w:rsid w:val="00EF3BEA"/>
    <w:rsid w:val="00EF47B2"/>
    <w:rsid w:val="00EF4D9B"/>
    <w:rsid w:val="00EF5166"/>
    <w:rsid w:val="00EF5674"/>
    <w:rsid w:val="00EF5BD3"/>
    <w:rsid w:val="00EF5E2F"/>
    <w:rsid w:val="00EF62C2"/>
    <w:rsid w:val="00EF6C70"/>
    <w:rsid w:val="00F00958"/>
    <w:rsid w:val="00F00C08"/>
    <w:rsid w:val="00F01DCB"/>
    <w:rsid w:val="00F02586"/>
    <w:rsid w:val="00F027FB"/>
    <w:rsid w:val="00F02B18"/>
    <w:rsid w:val="00F02F57"/>
    <w:rsid w:val="00F03E7A"/>
    <w:rsid w:val="00F0432C"/>
    <w:rsid w:val="00F056EC"/>
    <w:rsid w:val="00F06ADB"/>
    <w:rsid w:val="00F0713C"/>
    <w:rsid w:val="00F07430"/>
    <w:rsid w:val="00F078F6"/>
    <w:rsid w:val="00F07F97"/>
    <w:rsid w:val="00F10817"/>
    <w:rsid w:val="00F11717"/>
    <w:rsid w:val="00F12440"/>
    <w:rsid w:val="00F1295D"/>
    <w:rsid w:val="00F133B5"/>
    <w:rsid w:val="00F13E45"/>
    <w:rsid w:val="00F1413D"/>
    <w:rsid w:val="00F14D06"/>
    <w:rsid w:val="00F14D99"/>
    <w:rsid w:val="00F14ECE"/>
    <w:rsid w:val="00F14FD6"/>
    <w:rsid w:val="00F16185"/>
    <w:rsid w:val="00F16709"/>
    <w:rsid w:val="00F16DBE"/>
    <w:rsid w:val="00F17125"/>
    <w:rsid w:val="00F171C1"/>
    <w:rsid w:val="00F20DC3"/>
    <w:rsid w:val="00F2126C"/>
    <w:rsid w:val="00F21617"/>
    <w:rsid w:val="00F21A6E"/>
    <w:rsid w:val="00F21D3C"/>
    <w:rsid w:val="00F2339C"/>
    <w:rsid w:val="00F234AB"/>
    <w:rsid w:val="00F235B0"/>
    <w:rsid w:val="00F23D24"/>
    <w:rsid w:val="00F2474E"/>
    <w:rsid w:val="00F24C09"/>
    <w:rsid w:val="00F251F3"/>
    <w:rsid w:val="00F256ED"/>
    <w:rsid w:val="00F25781"/>
    <w:rsid w:val="00F26B28"/>
    <w:rsid w:val="00F26D79"/>
    <w:rsid w:val="00F27285"/>
    <w:rsid w:val="00F27540"/>
    <w:rsid w:val="00F27C4C"/>
    <w:rsid w:val="00F300C2"/>
    <w:rsid w:val="00F30409"/>
    <w:rsid w:val="00F306D2"/>
    <w:rsid w:val="00F30881"/>
    <w:rsid w:val="00F309ED"/>
    <w:rsid w:val="00F31475"/>
    <w:rsid w:val="00F314FA"/>
    <w:rsid w:val="00F31954"/>
    <w:rsid w:val="00F32503"/>
    <w:rsid w:val="00F32EB0"/>
    <w:rsid w:val="00F33622"/>
    <w:rsid w:val="00F337DA"/>
    <w:rsid w:val="00F343D5"/>
    <w:rsid w:val="00F34ED9"/>
    <w:rsid w:val="00F350DA"/>
    <w:rsid w:val="00F35184"/>
    <w:rsid w:val="00F358FA"/>
    <w:rsid w:val="00F35E5A"/>
    <w:rsid w:val="00F364E9"/>
    <w:rsid w:val="00F37234"/>
    <w:rsid w:val="00F37932"/>
    <w:rsid w:val="00F402B5"/>
    <w:rsid w:val="00F40465"/>
    <w:rsid w:val="00F40C61"/>
    <w:rsid w:val="00F40D08"/>
    <w:rsid w:val="00F41C97"/>
    <w:rsid w:val="00F428BA"/>
    <w:rsid w:val="00F431B9"/>
    <w:rsid w:val="00F433EB"/>
    <w:rsid w:val="00F4348D"/>
    <w:rsid w:val="00F43F75"/>
    <w:rsid w:val="00F44E8E"/>
    <w:rsid w:val="00F44ED6"/>
    <w:rsid w:val="00F45751"/>
    <w:rsid w:val="00F4610A"/>
    <w:rsid w:val="00F46741"/>
    <w:rsid w:val="00F47A9E"/>
    <w:rsid w:val="00F47CF5"/>
    <w:rsid w:val="00F51B9D"/>
    <w:rsid w:val="00F52153"/>
    <w:rsid w:val="00F5314F"/>
    <w:rsid w:val="00F534BC"/>
    <w:rsid w:val="00F5434E"/>
    <w:rsid w:val="00F54DC8"/>
    <w:rsid w:val="00F55714"/>
    <w:rsid w:val="00F55FF8"/>
    <w:rsid w:val="00F56513"/>
    <w:rsid w:val="00F57A30"/>
    <w:rsid w:val="00F57D56"/>
    <w:rsid w:val="00F60276"/>
    <w:rsid w:val="00F6114E"/>
    <w:rsid w:val="00F61C37"/>
    <w:rsid w:val="00F61E55"/>
    <w:rsid w:val="00F620E1"/>
    <w:rsid w:val="00F6357E"/>
    <w:rsid w:val="00F639B0"/>
    <w:rsid w:val="00F63E65"/>
    <w:rsid w:val="00F645AB"/>
    <w:rsid w:val="00F646F1"/>
    <w:rsid w:val="00F64E52"/>
    <w:rsid w:val="00F65CE5"/>
    <w:rsid w:val="00F66D00"/>
    <w:rsid w:val="00F66D30"/>
    <w:rsid w:val="00F67F93"/>
    <w:rsid w:val="00F70501"/>
    <w:rsid w:val="00F70CB2"/>
    <w:rsid w:val="00F7123F"/>
    <w:rsid w:val="00F71EBE"/>
    <w:rsid w:val="00F72EFC"/>
    <w:rsid w:val="00F74F25"/>
    <w:rsid w:val="00F757A9"/>
    <w:rsid w:val="00F76115"/>
    <w:rsid w:val="00F7689B"/>
    <w:rsid w:val="00F76FB5"/>
    <w:rsid w:val="00F77D05"/>
    <w:rsid w:val="00F801CF"/>
    <w:rsid w:val="00F806FB"/>
    <w:rsid w:val="00F8117E"/>
    <w:rsid w:val="00F816CD"/>
    <w:rsid w:val="00F81934"/>
    <w:rsid w:val="00F81D83"/>
    <w:rsid w:val="00F82107"/>
    <w:rsid w:val="00F83073"/>
    <w:rsid w:val="00F83806"/>
    <w:rsid w:val="00F8468A"/>
    <w:rsid w:val="00F84BEC"/>
    <w:rsid w:val="00F8565C"/>
    <w:rsid w:val="00F86968"/>
    <w:rsid w:val="00F86F50"/>
    <w:rsid w:val="00F87442"/>
    <w:rsid w:val="00F90B1A"/>
    <w:rsid w:val="00F90BE8"/>
    <w:rsid w:val="00F91533"/>
    <w:rsid w:val="00F92548"/>
    <w:rsid w:val="00F92671"/>
    <w:rsid w:val="00F928FB"/>
    <w:rsid w:val="00F92ED9"/>
    <w:rsid w:val="00F93F84"/>
    <w:rsid w:val="00F95510"/>
    <w:rsid w:val="00F95A9B"/>
    <w:rsid w:val="00F95F3C"/>
    <w:rsid w:val="00F96229"/>
    <w:rsid w:val="00F97D5C"/>
    <w:rsid w:val="00FA1062"/>
    <w:rsid w:val="00FA16EA"/>
    <w:rsid w:val="00FA267F"/>
    <w:rsid w:val="00FA2819"/>
    <w:rsid w:val="00FA282A"/>
    <w:rsid w:val="00FA2A2F"/>
    <w:rsid w:val="00FA2A6B"/>
    <w:rsid w:val="00FA2E83"/>
    <w:rsid w:val="00FA3063"/>
    <w:rsid w:val="00FA37D4"/>
    <w:rsid w:val="00FA3840"/>
    <w:rsid w:val="00FA4444"/>
    <w:rsid w:val="00FA45F8"/>
    <w:rsid w:val="00FA4AE8"/>
    <w:rsid w:val="00FA4D07"/>
    <w:rsid w:val="00FA520A"/>
    <w:rsid w:val="00FA5522"/>
    <w:rsid w:val="00FA6505"/>
    <w:rsid w:val="00FA680A"/>
    <w:rsid w:val="00FA686A"/>
    <w:rsid w:val="00FA6B63"/>
    <w:rsid w:val="00FA7147"/>
    <w:rsid w:val="00FA72B2"/>
    <w:rsid w:val="00FA77E0"/>
    <w:rsid w:val="00FA7829"/>
    <w:rsid w:val="00FA7F11"/>
    <w:rsid w:val="00FB05DF"/>
    <w:rsid w:val="00FB0A07"/>
    <w:rsid w:val="00FB10E3"/>
    <w:rsid w:val="00FB176C"/>
    <w:rsid w:val="00FB1B0A"/>
    <w:rsid w:val="00FB1B96"/>
    <w:rsid w:val="00FB1E52"/>
    <w:rsid w:val="00FB1F78"/>
    <w:rsid w:val="00FB226B"/>
    <w:rsid w:val="00FB2BFB"/>
    <w:rsid w:val="00FB3BDF"/>
    <w:rsid w:val="00FB429F"/>
    <w:rsid w:val="00FB4332"/>
    <w:rsid w:val="00FB4880"/>
    <w:rsid w:val="00FB4DF7"/>
    <w:rsid w:val="00FB5045"/>
    <w:rsid w:val="00FB7037"/>
    <w:rsid w:val="00FC087C"/>
    <w:rsid w:val="00FC19DD"/>
    <w:rsid w:val="00FC1B76"/>
    <w:rsid w:val="00FC1B7F"/>
    <w:rsid w:val="00FC1B85"/>
    <w:rsid w:val="00FC3AD3"/>
    <w:rsid w:val="00FC3E84"/>
    <w:rsid w:val="00FC4655"/>
    <w:rsid w:val="00FC475F"/>
    <w:rsid w:val="00FC4A79"/>
    <w:rsid w:val="00FC4CC0"/>
    <w:rsid w:val="00FC4D05"/>
    <w:rsid w:val="00FC5C19"/>
    <w:rsid w:val="00FC5DA2"/>
    <w:rsid w:val="00FC7112"/>
    <w:rsid w:val="00FC7C26"/>
    <w:rsid w:val="00FC7CC5"/>
    <w:rsid w:val="00FC7DB9"/>
    <w:rsid w:val="00FD0E1C"/>
    <w:rsid w:val="00FD1124"/>
    <w:rsid w:val="00FD1C94"/>
    <w:rsid w:val="00FD1EEC"/>
    <w:rsid w:val="00FD1F07"/>
    <w:rsid w:val="00FD22C0"/>
    <w:rsid w:val="00FD2793"/>
    <w:rsid w:val="00FD2940"/>
    <w:rsid w:val="00FD2CCD"/>
    <w:rsid w:val="00FD39CC"/>
    <w:rsid w:val="00FD3E07"/>
    <w:rsid w:val="00FD4A38"/>
    <w:rsid w:val="00FD4D9C"/>
    <w:rsid w:val="00FD5586"/>
    <w:rsid w:val="00FD5929"/>
    <w:rsid w:val="00FD5C82"/>
    <w:rsid w:val="00FD61F2"/>
    <w:rsid w:val="00FD781A"/>
    <w:rsid w:val="00FD7933"/>
    <w:rsid w:val="00FD7D78"/>
    <w:rsid w:val="00FE00B3"/>
    <w:rsid w:val="00FE3553"/>
    <w:rsid w:val="00FE4554"/>
    <w:rsid w:val="00FE5636"/>
    <w:rsid w:val="00FE5F73"/>
    <w:rsid w:val="00FE7D97"/>
    <w:rsid w:val="00FF12F5"/>
    <w:rsid w:val="00FF156C"/>
    <w:rsid w:val="00FF1677"/>
    <w:rsid w:val="00FF2C63"/>
    <w:rsid w:val="00FF3B8A"/>
    <w:rsid w:val="00FF3E91"/>
    <w:rsid w:val="00FF4B98"/>
    <w:rsid w:val="00FF4BB8"/>
    <w:rsid w:val="00FF4D1F"/>
    <w:rsid w:val="00FF55EA"/>
    <w:rsid w:val="00FF59A5"/>
    <w:rsid w:val="00FF6C14"/>
    <w:rsid w:val="00FF6F4D"/>
    <w:rsid w:val="00FF7653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AFE040"/>
  <w14:defaultImageDpi w14:val="0"/>
  <w15:docId w15:val="{6ED72F1E-8DD6-43DD-8B16-E2FFA0E5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F3C83"/>
    <w:pPr>
      <w:widowControl w:val="0"/>
      <w:tabs>
        <w:tab w:val="num" w:pos="9157"/>
      </w:tabs>
      <w:suppressAutoHyphens/>
      <w:overflowPunct w:val="0"/>
      <w:autoSpaceDE w:val="0"/>
      <w:spacing w:before="240" w:after="60"/>
      <w:ind w:left="9157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F3C83"/>
    <w:pPr>
      <w:keepNext/>
      <w:widowControl w:val="0"/>
      <w:tabs>
        <w:tab w:val="num" w:pos="9589"/>
      </w:tabs>
      <w:suppressAutoHyphens/>
      <w:overflowPunct w:val="0"/>
      <w:autoSpaceDE w:val="0"/>
      <w:ind w:left="9589" w:hanging="144"/>
      <w:textAlignment w:val="baseline"/>
      <w:outlineLvl w:val="8"/>
    </w:pPr>
    <w:rPr>
      <w:b/>
      <w:i/>
      <w:sz w:val="26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F3C83"/>
    <w:rPr>
      <w:rFonts w:ascii="Times New Roman" w:hAnsi="Times New Roman" w:cs="Times New Roman"/>
      <w:b/>
      <w:bCs/>
      <w:sz w:val="22"/>
      <w:szCs w:val="22"/>
      <w:lang w:val="x-none"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F3C83"/>
    <w:rPr>
      <w:rFonts w:ascii="Times New Roman" w:hAnsi="Times New Roman" w:cs="Times New Roman"/>
      <w:b/>
      <w:i/>
      <w:sz w:val="26"/>
      <w:u w:val="single"/>
      <w:lang w:val="x-none" w:eastAsia="ar-SA" w:bidi="ar-SA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"/>
    <w:basedOn w:val="Normalny"/>
    <w:link w:val="AkapitzlistZnak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uiPriority w:val="99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3E5659"/>
    <w:rPr>
      <w:rFonts w:ascii="Arial" w:hAnsi="Arial"/>
      <w:b/>
      <w:sz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659"/>
    <w:pPr>
      <w:widowControl w:val="0"/>
      <w:shd w:val="clear" w:color="auto" w:fill="FFFFFF"/>
      <w:spacing w:after="35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zielony101">
    <w:name w:val="zielony101"/>
    <w:rsid w:val="00EC07CE"/>
    <w:rPr>
      <w:rFonts w:ascii="Arial" w:hAnsi="Arial"/>
      <w:b/>
      <w:color w:val="000000"/>
      <w:sz w:val="18"/>
    </w:rPr>
  </w:style>
  <w:style w:type="paragraph" w:customStyle="1" w:styleId="Zwykytekst3">
    <w:name w:val="Zwykły tekst3"/>
    <w:basedOn w:val="Normalny"/>
    <w:uiPriority w:val="99"/>
    <w:rsid w:val="005F3F7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D1C94"/>
    <w:pPr>
      <w:suppressAutoHyphens/>
    </w:pPr>
    <w:rPr>
      <w:rFonts w:eastAsia="SimSun"/>
      <w:u w:val="single"/>
      <w:lang w:eastAsia="zh-CN"/>
    </w:rPr>
  </w:style>
  <w:style w:type="paragraph" w:customStyle="1" w:styleId="WW-Tekstpodstawowy3">
    <w:name w:val="WW-Tekst podstawowy 3"/>
    <w:basedOn w:val="Normalny"/>
    <w:rsid w:val="00D34D3A"/>
    <w:pPr>
      <w:widowControl w:val="0"/>
      <w:suppressAutoHyphens/>
      <w:overflowPunct w:val="0"/>
      <w:autoSpaceDE w:val="0"/>
      <w:jc w:val="both"/>
      <w:textAlignment w:val="baseline"/>
    </w:pPr>
    <w:rPr>
      <w:szCs w:val="20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5E725A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5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85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6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1681C-A1FB-40C6-A721-E5F814D47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Miroslaw Pisarczyk</dc:creator>
  <cp:keywords/>
  <dc:description>ZNAKI:50701</dc:description>
  <cp:lastModifiedBy>UG Gawluszowice</cp:lastModifiedBy>
  <cp:revision>7</cp:revision>
  <cp:lastPrinted>2026-03-23T15:09:00Z</cp:lastPrinted>
  <dcterms:created xsi:type="dcterms:W3CDTF">2026-01-15T13:47:00Z</dcterms:created>
  <dcterms:modified xsi:type="dcterms:W3CDTF">2026-03-31T06:41:00Z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